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142" w:tblpY="104"/>
        <w:tblW w:w="9356" w:type="dxa"/>
        <w:tblCellSpacing w:w="0" w:type="dxa"/>
        <w:tblCellMar>
          <w:left w:w="0" w:type="dxa"/>
          <w:right w:w="0" w:type="dxa"/>
        </w:tblCellMar>
        <w:tblLook w:val="04A0" w:firstRow="1" w:lastRow="0" w:firstColumn="1" w:lastColumn="0" w:noHBand="0" w:noVBand="1"/>
      </w:tblPr>
      <w:tblGrid>
        <w:gridCol w:w="3223"/>
        <w:gridCol w:w="6133"/>
      </w:tblGrid>
      <w:tr w:rsidR="00D46E4B" w:rsidRPr="00D46E4B" w14:paraId="6DC84715" w14:textId="77777777" w:rsidTr="0035763E">
        <w:trPr>
          <w:trHeight w:val="845"/>
          <w:tblCellSpacing w:w="0" w:type="dxa"/>
        </w:trPr>
        <w:tc>
          <w:tcPr>
            <w:tcW w:w="3223" w:type="dxa"/>
            <w:tcMar>
              <w:top w:w="0" w:type="dxa"/>
              <w:left w:w="108" w:type="dxa"/>
              <w:bottom w:w="0" w:type="dxa"/>
              <w:right w:w="108" w:type="dxa"/>
            </w:tcMar>
            <w:hideMark/>
          </w:tcPr>
          <w:p w14:paraId="5283AAA7" w14:textId="2E086540" w:rsidR="006A7AFF" w:rsidRPr="00D46E4B" w:rsidRDefault="009F0945" w:rsidP="006745BD">
            <w:pPr>
              <w:jc w:val="center"/>
              <w:rPr>
                <w:rFonts w:ascii="Times New Roman" w:eastAsia="Times New Roman" w:hAnsi="Times New Roman" w:cs="Times New Roman"/>
                <w:sz w:val="28"/>
                <w:szCs w:val="28"/>
              </w:rPr>
            </w:pPr>
            <w:r w:rsidRPr="00D46E4B">
              <w:rPr>
                <w:rFonts w:ascii="Times New Roman" w:eastAsia="Times New Roman" w:hAnsi="Times New Roman" w:cs="Times New Roman"/>
                <w:b/>
                <w:bCs/>
                <w:noProof/>
                <w:sz w:val="26"/>
                <w:szCs w:val="26"/>
              </w:rPr>
              <mc:AlternateContent>
                <mc:Choice Requires="wps">
                  <w:drawing>
                    <wp:anchor distT="4294967295" distB="4294967295" distL="114300" distR="114300" simplePos="0" relativeHeight="251668480" behindDoc="0" locked="0" layoutInCell="1" allowOverlap="1" wp14:anchorId="1A95B244" wp14:editId="60CA7116">
                      <wp:simplePos x="0" y="0"/>
                      <wp:positionH relativeFrom="column">
                        <wp:posOffset>650875</wp:posOffset>
                      </wp:positionH>
                      <wp:positionV relativeFrom="paragraph">
                        <wp:posOffset>408304</wp:posOffset>
                      </wp:positionV>
                      <wp:extent cx="580390" cy="0"/>
                      <wp:effectExtent l="0" t="0" r="0" b="0"/>
                      <wp:wrapNone/>
                      <wp:docPr id="1994179726"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039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9F9213A" id="Straight Connector 7"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25pt,32.15pt" to="96.95pt,3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">
                      <o:lock v:ext="edit" shapetype="f"/>
                    </v:line>
                  </w:pict>
                </mc:Fallback>
              </mc:AlternateContent>
            </w:r>
            <w:r w:rsidR="006A7AFF" w:rsidRPr="00D46E4B">
              <w:rPr>
                <w:rFonts w:ascii="Times New Roman" w:eastAsia="Times New Roman" w:hAnsi="Times New Roman" w:cs="Times New Roman"/>
                <w:b/>
                <w:bCs/>
                <w:sz w:val="26"/>
                <w:szCs w:val="26"/>
              </w:rPr>
              <w:t>HỘI ĐỒNG NHÂN DÂN</w:t>
            </w:r>
            <w:r w:rsidR="006A7AFF" w:rsidRPr="00D46E4B">
              <w:rPr>
                <w:rFonts w:ascii="Times New Roman" w:eastAsia="Times New Roman" w:hAnsi="Times New Roman" w:cs="Times New Roman"/>
                <w:b/>
                <w:bCs/>
                <w:sz w:val="28"/>
                <w:szCs w:val="28"/>
              </w:rPr>
              <w:br/>
              <w:t xml:space="preserve">TỈNH </w:t>
            </w:r>
            <w:r w:rsidR="006745BD" w:rsidRPr="00D46E4B">
              <w:rPr>
                <w:rFonts w:ascii="Times New Roman" w:eastAsia="Times New Roman" w:hAnsi="Times New Roman" w:cs="Times New Roman"/>
                <w:b/>
                <w:bCs/>
                <w:sz w:val="28"/>
                <w:szCs w:val="28"/>
              </w:rPr>
              <w:t>GIA LAI</w:t>
            </w:r>
            <w:r w:rsidR="006A7AFF" w:rsidRPr="00D46E4B">
              <w:rPr>
                <w:rFonts w:ascii="Times New Roman" w:eastAsia="Times New Roman" w:hAnsi="Times New Roman" w:cs="Times New Roman"/>
                <w:b/>
                <w:bCs/>
                <w:sz w:val="28"/>
                <w:szCs w:val="28"/>
              </w:rPr>
              <w:br/>
            </w:r>
          </w:p>
        </w:tc>
        <w:tc>
          <w:tcPr>
            <w:tcW w:w="6133" w:type="dxa"/>
            <w:tcMar>
              <w:top w:w="0" w:type="dxa"/>
              <w:left w:w="108" w:type="dxa"/>
              <w:bottom w:w="0" w:type="dxa"/>
              <w:right w:w="108" w:type="dxa"/>
            </w:tcMar>
            <w:hideMark/>
          </w:tcPr>
          <w:p w14:paraId="2036B4F1" w14:textId="1E36A2B9" w:rsidR="006A7AFF" w:rsidRPr="00D46E4B" w:rsidRDefault="00B95F3E" w:rsidP="00EC6534">
            <w:pPr>
              <w:jc w:val="center"/>
              <w:rPr>
                <w:rFonts w:ascii="Times New Roman" w:eastAsia="Times New Roman" w:hAnsi="Times New Roman" w:cs="Times New Roman"/>
                <w:sz w:val="28"/>
                <w:szCs w:val="28"/>
              </w:rPr>
            </w:pPr>
            <w:r w:rsidRPr="00D46E4B">
              <w:rPr>
                <w:rFonts w:ascii="Times New Roman" w:eastAsia="Times New Roman" w:hAnsi="Times New Roman" w:cs="Times New Roman"/>
                <w:b/>
                <w:bCs/>
                <w:noProof/>
                <w:sz w:val="28"/>
                <w:szCs w:val="28"/>
              </w:rPr>
              <mc:AlternateContent>
                <mc:Choice Requires="wps">
                  <w:drawing>
                    <wp:anchor distT="0" distB="0" distL="114300" distR="114300" simplePos="0" relativeHeight="251673600" behindDoc="0" locked="0" layoutInCell="1" allowOverlap="1" wp14:anchorId="310D4C4E" wp14:editId="0A1A853F">
                      <wp:simplePos x="0" y="0"/>
                      <wp:positionH relativeFrom="column">
                        <wp:posOffset>920115</wp:posOffset>
                      </wp:positionH>
                      <wp:positionV relativeFrom="paragraph">
                        <wp:posOffset>439420</wp:posOffset>
                      </wp:positionV>
                      <wp:extent cx="19621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962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72.45pt,34.6pt" to="226.95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" strokecolor="black [3213]" strokeweight=".5pt">
                      <v:stroke joinstyle="miter"/>
                    </v:line>
                  </w:pict>
                </mc:Fallback>
              </mc:AlternateContent>
            </w:r>
            <w:r w:rsidR="006A7AFF" w:rsidRPr="00D46E4B">
              <w:rPr>
                <w:rFonts w:ascii="Times New Roman" w:eastAsia="Times New Roman" w:hAnsi="Times New Roman" w:cs="Times New Roman"/>
                <w:b/>
                <w:bCs/>
                <w:sz w:val="28"/>
                <w:szCs w:val="28"/>
              </w:rPr>
              <w:t>CỘNG HÒA XÃ HỘI CHỦ NGHĨA VIỆT NAM</w:t>
            </w:r>
            <w:r w:rsidR="006A7AFF" w:rsidRPr="00D46E4B">
              <w:rPr>
                <w:rFonts w:ascii="Times New Roman" w:eastAsia="Times New Roman" w:hAnsi="Times New Roman" w:cs="Times New Roman"/>
                <w:b/>
                <w:bCs/>
                <w:sz w:val="28"/>
                <w:szCs w:val="28"/>
              </w:rPr>
              <w:br/>
              <w:t xml:space="preserve">Độc lập - Tự do - Hạnh phúc </w:t>
            </w:r>
            <w:r w:rsidR="006A7AFF" w:rsidRPr="00D46E4B">
              <w:rPr>
                <w:rFonts w:ascii="Times New Roman" w:eastAsia="Times New Roman" w:hAnsi="Times New Roman" w:cs="Times New Roman"/>
                <w:b/>
                <w:bCs/>
                <w:sz w:val="28"/>
                <w:szCs w:val="28"/>
              </w:rPr>
              <w:br/>
            </w:r>
          </w:p>
        </w:tc>
      </w:tr>
      <w:tr w:rsidR="00D46E4B" w:rsidRPr="00D46E4B" w14:paraId="08231D7A" w14:textId="77777777" w:rsidTr="0035763E">
        <w:trPr>
          <w:tblCellSpacing w:w="0" w:type="dxa"/>
        </w:trPr>
        <w:tc>
          <w:tcPr>
            <w:tcW w:w="3223" w:type="dxa"/>
            <w:tcMar>
              <w:top w:w="0" w:type="dxa"/>
              <w:left w:w="108" w:type="dxa"/>
              <w:bottom w:w="0" w:type="dxa"/>
              <w:right w:w="108" w:type="dxa"/>
            </w:tcMar>
            <w:hideMark/>
          </w:tcPr>
          <w:p w14:paraId="375BE00C" w14:textId="71589973" w:rsidR="006A7AFF" w:rsidRPr="00D46E4B" w:rsidRDefault="006A7AFF" w:rsidP="006745BD">
            <w:pPr>
              <w:jc w:val="center"/>
              <w:rPr>
                <w:rFonts w:ascii="Times New Roman" w:eastAsia="Times New Roman" w:hAnsi="Times New Roman" w:cs="Times New Roman"/>
                <w:sz w:val="28"/>
                <w:szCs w:val="28"/>
              </w:rPr>
            </w:pPr>
            <w:r w:rsidRPr="00D46E4B">
              <w:rPr>
                <w:rFonts w:ascii="Times New Roman" w:eastAsia="Times New Roman" w:hAnsi="Times New Roman" w:cs="Times New Roman"/>
                <w:sz w:val="28"/>
                <w:szCs w:val="28"/>
              </w:rPr>
              <w:t>Số:</w:t>
            </w:r>
            <w:r w:rsidR="003D1781" w:rsidRPr="00D46E4B">
              <w:rPr>
                <w:rFonts w:ascii="Times New Roman" w:eastAsia="Times New Roman" w:hAnsi="Times New Roman" w:cs="Times New Roman"/>
                <w:sz w:val="28"/>
                <w:szCs w:val="28"/>
              </w:rPr>
              <w:t xml:space="preserve">  </w:t>
            </w:r>
            <w:r w:rsidR="006745BD" w:rsidRPr="00D46E4B">
              <w:rPr>
                <w:rFonts w:ascii="Times New Roman" w:eastAsia="Times New Roman" w:hAnsi="Times New Roman" w:cs="Times New Roman"/>
                <w:sz w:val="28"/>
                <w:szCs w:val="28"/>
              </w:rPr>
              <w:t xml:space="preserve">    </w:t>
            </w:r>
            <w:r w:rsidRPr="00D46E4B">
              <w:rPr>
                <w:rFonts w:ascii="Times New Roman" w:eastAsia="Times New Roman" w:hAnsi="Times New Roman" w:cs="Times New Roman"/>
                <w:sz w:val="28"/>
                <w:szCs w:val="28"/>
              </w:rPr>
              <w:t>/</w:t>
            </w:r>
            <w:r w:rsidR="00544EDC" w:rsidRPr="00D46E4B">
              <w:rPr>
                <w:rFonts w:ascii="Times New Roman" w:eastAsia="Times New Roman" w:hAnsi="Times New Roman" w:cs="Times New Roman"/>
                <w:sz w:val="28"/>
                <w:szCs w:val="28"/>
              </w:rPr>
              <w:t>202</w:t>
            </w:r>
            <w:r w:rsidR="00321FB3" w:rsidRPr="00D46E4B">
              <w:rPr>
                <w:rFonts w:ascii="Times New Roman" w:eastAsia="Times New Roman" w:hAnsi="Times New Roman" w:cs="Times New Roman"/>
                <w:sz w:val="28"/>
                <w:szCs w:val="28"/>
              </w:rPr>
              <w:t>6</w:t>
            </w:r>
            <w:r w:rsidR="00544EDC" w:rsidRPr="00D46E4B">
              <w:rPr>
                <w:rFonts w:ascii="Times New Roman" w:eastAsia="Times New Roman" w:hAnsi="Times New Roman" w:cs="Times New Roman"/>
                <w:sz w:val="28"/>
                <w:szCs w:val="28"/>
              </w:rPr>
              <w:t>/</w:t>
            </w:r>
            <w:r w:rsidRPr="00D46E4B">
              <w:rPr>
                <w:rFonts w:ascii="Times New Roman" w:eastAsia="Times New Roman" w:hAnsi="Times New Roman" w:cs="Times New Roman"/>
                <w:sz w:val="28"/>
                <w:szCs w:val="28"/>
              </w:rPr>
              <w:t>NQ-HĐND</w:t>
            </w:r>
          </w:p>
        </w:tc>
        <w:tc>
          <w:tcPr>
            <w:tcW w:w="6133" w:type="dxa"/>
            <w:tcMar>
              <w:top w:w="0" w:type="dxa"/>
              <w:left w:w="108" w:type="dxa"/>
              <w:bottom w:w="0" w:type="dxa"/>
              <w:right w:w="108" w:type="dxa"/>
            </w:tcMar>
            <w:hideMark/>
          </w:tcPr>
          <w:p w14:paraId="5AAF0A18" w14:textId="5B47845D" w:rsidR="006A7AFF" w:rsidRPr="00D46E4B" w:rsidRDefault="006745BD" w:rsidP="006745BD">
            <w:pPr>
              <w:jc w:val="center"/>
              <w:rPr>
                <w:rFonts w:ascii="Times New Roman" w:eastAsia="Times New Roman" w:hAnsi="Times New Roman" w:cs="Times New Roman"/>
                <w:sz w:val="28"/>
                <w:szCs w:val="28"/>
              </w:rPr>
            </w:pPr>
            <w:r w:rsidRPr="00D46E4B">
              <w:rPr>
                <w:rFonts w:ascii="Times New Roman" w:eastAsia="Times New Roman" w:hAnsi="Times New Roman" w:cs="Times New Roman"/>
                <w:i/>
                <w:iCs/>
                <w:sz w:val="28"/>
                <w:szCs w:val="28"/>
              </w:rPr>
              <w:t>Gia Lai</w:t>
            </w:r>
            <w:r w:rsidR="006A7AFF" w:rsidRPr="00D46E4B">
              <w:rPr>
                <w:rFonts w:ascii="Times New Roman" w:eastAsia="Times New Roman" w:hAnsi="Times New Roman" w:cs="Times New Roman"/>
                <w:i/>
                <w:iCs/>
                <w:sz w:val="28"/>
                <w:szCs w:val="28"/>
              </w:rPr>
              <w:t xml:space="preserve">, ngày </w:t>
            </w:r>
            <w:r w:rsidRPr="00D46E4B">
              <w:rPr>
                <w:rFonts w:ascii="Times New Roman" w:eastAsia="Times New Roman" w:hAnsi="Times New Roman" w:cs="Times New Roman"/>
                <w:i/>
                <w:iCs/>
                <w:sz w:val="28"/>
                <w:szCs w:val="28"/>
              </w:rPr>
              <w:t xml:space="preserve">    </w:t>
            </w:r>
            <w:r w:rsidR="006A7AFF" w:rsidRPr="00D46E4B">
              <w:rPr>
                <w:rFonts w:ascii="Times New Roman" w:eastAsia="Times New Roman" w:hAnsi="Times New Roman" w:cs="Times New Roman"/>
                <w:i/>
                <w:iCs/>
                <w:sz w:val="28"/>
                <w:szCs w:val="28"/>
              </w:rPr>
              <w:t xml:space="preserve"> tháng </w:t>
            </w:r>
            <w:r w:rsidRPr="00D46E4B">
              <w:rPr>
                <w:rFonts w:ascii="Times New Roman" w:eastAsia="Times New Roman" w:hAnsi="Times New Roman" w:cs="Times New Roman"/>
                <w:i/>
                <w:iCs/>
                <w:sz w:val="28"/>
                <w:szCs w:val="28"/>
              </w:rPr>
              <w:t xml:space="preserve">      </w:t>
            </w:r>
            <w:r w:rsidR="006A7AFF" w:rsidRPr="00D46E4B">
              <w:rPr>
                <w:rFonts w:ascii="Times New Roman" w:eastAsia="Times New Roman" w:hAnsi="Times New Roman" w:cs="Times New Roman"/>
                <w:i/>
                <w:iCs/>
                <w:sz w:val="28"/>
                <w:szCs w:val="28"/>
              </w:rPr>
              <w:t xml:space="preserve"> năm 202</w:t>
            </w:r>
            <w:r w:rsidR="00BD7D65" w:rsidRPr="00D46E4B">
              <w:rPr>
                <w:rFonts w:ascii="Times New Roman" w:eastAsia="Times New Roman" w:hAnsi="Times New Roman" w:cs="Times New Roman"/>
                <w:i/>
                <w:iCs/>
                <w:sz w:val="28"/>
                <w:szCs w:val="28"/>
              </w:rPr>
              <w:t>6</w:t>
            </w:r>
          </w:p>
        </w:tc>
      </w:tr>
    </w:tbl>
    <w:tbl>
      <w:tblPr>
        <w:tblW w:w="9072" w:type="dxa"/>
        <w:jc w:val="center"/>
        <w:tblCellMar>
          <w:left w:w="0" w:type="dxa"/>
          <w:right w:w="0" w:type="dxa"/>
        </w:tblCellMar>
        <w:tblLook w:val="04A0" w:firstRow="1" w:lastRow="0" w:firstColumn="1" w:lastColumn="0" w:noHBand="0" w:noVBand="1"/>
      </w:tblPr>
      <w:tblGrid>
        <w:gridCol w:w="3261"/>
        <w:gridCol w:w="5811"/>
      </w:tblGrid>
      <w:tr w:rsidR="00D46E4B" w:rsidRPr="00D46E4B" w14:paraId="0B20CA38" w14:textId="77777777" w:rsidTr="0067370B">
        <w:trPr>
          <w:trHeight w:val="135"/>
          <w:jc w:val="center"/>
        </w:trPr>
        <w:tc>
          <w:tcPr>
            <w:tcW w:w="3261" w:type="dxa"/>
            <w:tcBorders>
              <w:top w:val="nil"/>
              <w:left w:val="nil"/>
              <w:bottom w:val="nil"/>
              <w:right w:val="nil"/>
              <w:tl2br w:val="nil"/>
              <w:tr2bl w:val="nil"/>
            </w:tcBorders>
            <w:shd w:val="clear" w:color="auto" w:fill="auto"/>
            <w:tcMar>
              <w:top w:w="0" w:type="dxa"/>
              <w:left w:w="108" w:type="dxa"/>
              <w:bottom w:w="0" w:type="dxa"/>
              <w:right w:w="108" w:type="dxa"/>
            </w:tcMar>
          </w:tcPr>
          <w:p w14:paraId="3F06E50C" w14:textId="0CBF91DF" w:rsidR="0067370B" w:rsidRPr="00D46E4B" w:rsidRDefault="0067370B" w:rsidP="00AF6505">
            <w:pPr>
              <w:spacing w:before="120" w:line="252" w:lineRule="auto"/>
              <w:jc w:val="center"/>
            </w:pPr>
          </w:p>
        </w:tc>
        <w:tc>
          <w:tcPr>
            <w:tcW w:w="5811" w:type="dxa"/>
            <w:tcBorders>
              <w:top w:val="nil"/>
              <w:left w:val="nil"/>
              <w:bottom w:val="nil"/>
              <w:right w:val="nil"/>
              <w:tl2br w:val="nil"/>
              <w:tr2bl w:val="nil"/>
            </w:tcBorders>
            <w:shd w:val="clear" w:color="auto" w:fill="auto"/>
            <w:tcMar>
              <w:top w:w="0" w:type="dxa"/>
              <w:left w:w="108" w:type="dxa"/>
              <w:bottom w:w="0" w:type="dxa"/>
              <w:right w:w="108" w:type="dxa"/>
            </w:tcMar>
          </w:tcPr>
          <w:p w14:paraId="068DDB40" w14:textId="29FA91FE" w:rsidR="0067370B" w:rsidRPr="00D46E4B" w:rsidRDefault="0067370B" w:rsidP="00AF6505">
            <w:pPr>
              <w:spacing w:before="120" w:line="252" w:lineRule="auto"/>
              <w:jc w:val="center"/>
            </w:pPr>
          </w:p>
        </w:tc>
      </w:tr>
    </w:tbl>
    <w:p w14:paraId="17F915C6" w14:textId="0D0CA6DD" w:rsidR="0067370B" w:rsidRPr="00D46E4B" w:rsidRDefault="0067370B" w:rsidP="0067370B">
      <w:pPr>
        <w:spacing w:line="252" w:lineRule="auto"/>
        <w:rPr>
          <w:rFonts w:ascii="Times New Roman" w:hAnsi="Times New Roman" w:cs="Times New Roman"/>
          <w:b/>
          <w:bCs/>
          <w:sz w:val="28"/>
          <w:szCs w:val="28"/>
        </w:rPr>
      </w:pPr>
      <w:r w:rsidRPr="00D46E4B">
        <w:rPr>
          <w:noProof/>
        </w:rPr>
        <mc:AlternateContent>
          <mc:Choice Requires="wps">
            <w:drawing>
              <wp:anchor distT="0" distB="0" distL="114300" distR="114300" simplePos="0" relativeHeight="251671552" behindDoc="0" locked="0" layoutInCell="1" allowOverlap="1" wp14:anchorId="25150E4F" wp14:editId="42CA0B70">
                <wp:simplePos x="0" y="0"/>
                <wp:positionH relativeFrom="column">
                  <wp:posOffset>129540</wp:posOffset>
                </wp:positionH>
                <wp:positionV relativeFrom="paragraph">
                  <wp:posOffset>153035</wp:posOffset>
                </wp:positionV>
                <wp:extent cx="975360" cy="297815"/>
                <wp:effectExtent l="5715" t="10160" r="9525" b="63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5360" cy="297815"/>
                        </a:xfrm>
                        <a:prstGeom prst="rect">
                          <a:avLst/>
                        </a:prstGeom>
                        <a:solidFill>
                          <a:srgbClr val="FFFFFF"/>
                        </a:solidFill>
                        <a:ln w="9525">
                          <a:solidFill>
                            <a:srgbClr val="000000"/>
                          </a:solidFill>
                          <a:miter lim="800000"/>
                          <a:headEnd/>
                          <a:tailEnd/>
                        </a:ln>
                      </wps:spPr>
                      <wps:txbx>
                        <w:txbxContent>
                          <w:p w14:paraId="33D2BA53" w14:textId="77777777" w:rsidR="0067370B" w:rsidRPr="0067370B" w:rsidRDefault="0067370B" w:rsidP="0067370B">
                            <w:pPr>
                              <w:jc w:val="center"/>
                              <w:rPr>
                                <w:rFonts w:ascii="Times New Roman" w:hAnsi="Times New Roman" w:cs="Times New Roman"/>
                                <w:sz w:val="26"/>
                                <w:szCs w:val="26"/>
                              </w:rPr>
                            </w:pPr>
                            <w:r w:rsidRPr="0067370B">
                              <w:rPr>
                                <w:rFonts w:ascii="Times New Roman" w:hAnsi="Times New Roman" w:cs="Times New Roman"/>
                                <w:sz w:val="26"/>
                                <w:szCs w:val="26"/>
                              </w:rPr>
                              <w:t>DỰ THẢO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0.2pt;margin-top:12.05pt;width:76.8pt;height:23.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">
                <v:textbox inset="0,0,0,0">
                  <w:txbxContent>
                    <w:p w14:paraId="33D2BA53" w14:textId="77777777" w:rsidR="0067370B" w:rsidRPr="0067370B" w:rsidRDefault="0067370B" w:rsidP="0067370B">
                      <w:pPr>
                        <w:jc w:val="center"/>
                        <w:rPr>
                          <w:rFonts w:ascii="Times New Roman" w:hAnsi="Times New Roman" w:cs="Times New Roman"/>
                          <w:sz w:val="26"/>
                          <w:szCs w:val="26"/>
                        </w:rPr>
                      </w:pPr>
                      <w:r w:rsidRPr="0067370B">
                        <w:rPr>
                          <w:rFonts w:ascii="Times New Roman" w:hAnsi="Times New Roman" w:cs="Times New Roman"/>
                          <w:sz w:val="26"/>
                          <w:szCs w:val="26"/>
                        </w:rPr>
                        <w:t>DỰ THẢO</w:t>
                      </w:r>
                    </w:p>
                  </w:txbxContent>
                </v:textbox>
              </v:rect>
            </w:pict>
          </mc:Fallback>
        </mc:AlternateContent>
      </w:r>
      <w:r w:rsidRPr="00D46E4B">
        <w:t xml:space="preserve">            </w:t>
      </w:r>
    </w:p>
    <w:p w14:paraId="3E03CC90" w14:textId="77777777" w:rsidR="002C4C3A" w:rsidRPr="00D46E4B" w:rsidRDefault="002C4C3A" w:rsidP="00C77285">
      <w:pPr>
        <w:keepNext/>
        <w:spacing w:before="240"/>
        <w:ind w:left="2880" w:firstLine="720"/>
        <w:outlineLvl w:val="0"/>
        <w:rPr>
          <w:rFonts w:ascii="Times New Roman" w:hAnsi="Times New Roman" w:cs="Times New Roman"/>
          <w:b/>
          <w:bCs/>
          <w:sz w:val="6"/>
          <w:szCs w:val="28"/>
        </w:rPr>
      </w:pPr>
    </w:p>
    <w:p w14:paraId="14B3ED97" w14:textId="2263017A" w:rsidR="006745BD" w:rsidRPr="00D46E4B" w:rsidRDefault="00B71546" w:rsidP="00C77285">
      <w:pPr>
        <w:keepNext/>
        <w:spacing w:before="240"/>
        <w:ind w:left="2880" w:firstLine="720"/>
        <w:outlineLvl w:val="0"/>
        <w:rPr>
          <w:rFonts w:ascii="Times New Roman" w:hAnsi="Times New Roman" w:cs="Times New Roman"/>
          <w:b/>
          <w:bCs/>
          <w:sz w:val="28"/>
          <w:szCs w:val="28"/>
        </w:rPr>
      </w:pPr>
      <w:r w:rsidRPr="00D46E4B">
        <w:rPr>
          <w:rFonts w:ascii="Times New Roman" w:hAnsi="Times New Roman" w:cs="Times New Roman"/>
          <w:b/>
          <w:bCs/>
          <w:sz w:val="28"/>
          <w:szCs w:val="28"/>
        </w:rPr>
        <w:t>N</w:t>
      </w:r>
      <w:r w:rsidR="006A7AFF" w:rsidRPr="00D46E4B">
        <w:rPr>
          <w:rFonts w:ascii="Times New Roman" w:hAnsi="Times New Roman" w:cs="Times New Roman"/>
          <w:b/>
          <w:bCs/>
          <w:sz w:val="28"/>
          <w:szCs w:val="28"/>
        </w:rPr>
        <w:t>GHỊ QUYẾT</w:t>
      </w:r>
    </w:p>
    <w:p w14:paraId="15691E0F" w14:textId="77777777" w:rsidR="00B95F3E" w:rsidRPr="00D46E4B" w:rsidRDefault="00A5578D" w:rsidP="00B95F3E">
      <w:pPr>
        <w:jc w:val="center"/>
        <w:rPr>
          <w:rFonts w:ascii="Times New Roman" w:hAnsi="Times New Roman" w:cs="Times New Roman"/>
          <w:b/>
          <w:bCs/>
          <w:sz w:val="28"/>
          <w:szCs w:val="28"/>
        </w:rPr>
      </w:pPr>
      <w:r w:rsidRPr="00D46E4B">
        <w:rPr>
          <w:rFonts w:ascii="Times New Roman" w:hAnsi="Times New Roman" w:cs="Times New Roman"/>
          <w:b/>
          <w:sz w:val="28"/>
          <w:szCs w:val="28"/>
        </w:rPr>
        <w:t>Quy định</w:t>
      </w:r>
      <w:r w:rsidR="00A7270D" w:rsidRPr="00D46E4B">
        <w:rPr>
          <w:rFonts w:ascii="Times New Roman" w:hAnsi="Times New Roman" w:cs="Times New Roman"/>
          <w:b/>
          <w:bCs/>
          <w:sz w:val="28"/>
          <w:szCs w:val="28"/>
        </w:rPr>
        <w:t xml:space="preserve"> </w:t>
      </w:r>
      <w:r w:rsidR="0043223A" w:rsidRPr="00D46E4B">
        <w:rPr>
          <w:rFonts w:ascii="Times New Roman" w:hAnsi="Times New Roman" w:cs="Times New Roman"/>
          <w:b/>
          <w:bCs/>
          <w:sz w:val="28"/>
          <w:szCs w:val="28"/>
          <w:lang w:val="pt-BR"/>
        </w:rPr>
        <w:t xml:space="preserve">tỷ lệ </w:t>
      </w:r>
      <w:r w:rsidR="002D4890" w:rsidRPr="00D46E4B">
        <w:rPr>
          <w:rFonts w:ascii="Times New Roman" w:hAnsi="Times New Roman" w:cs="Times New Roman"/>
          <w:b/>
          <w:bCs/>
          <w:sz w:val="28"/>
          <w:szCs w:val="28"/>
        </w:rPr>
        <w:t xml:space="preserve">chi phí quản </w:t>
      </w:r>
      <w:r w:rsidR="00B95F3E" w:rsidRPr="00D46E4B">
        <w:rPr>
          <w:rFonts w:ascii="Times New Roman" w:hAnsi="Times New Roman" w:cs="Times New Roman"/>
          <w:b/>
          <w:bCs/>
          <w:sz w:val="28"/>
          <w:szCs w:val="28"/>
        </w:rPr>
        <w:t xml:space="preserve">lý để thực hiện chính sách, chế độ ưu đãi </w:t>
      </w:r>
    </w:p>
    <w:p w14:paraId="18AA1B43" w14:textId="7CB2F073" w:rsidR="006A7AFF" w:rsidRPr="00D46E4B" w:rsidRDefault="00B95F3E" w:rsidP="00B95F3E">
      <w:pPr>
        <w:jc w:val="center"/>
        <w:rPr>
          <w:rFonts w:ascii="Times New Roman" w:hAnsi="Times New Roman" w:cs="Times New Roman"/>
          <w:b/>
          <w:sz w:val="28"/>
          <w:szCs w:val="28"/>
          <w:lang w:val="nl-NL"/>
        </w:rPr>
      </w:pPr>
      <w:proofErr w:type="gramStart"/>
      <w:r w:rsidRPr="00D46E4B">
        <w:rPr>
          <w:rFonts w:ascii="Times New Roman" w:hAnsi="Times New Roman" w:cs="Times New Roman"/>
          <w:b/>
          <w:bCs/>
          <w:sz w:val="28"/>
          <w:szCs w:val="28"/>
        </w:rPr>
        <w:t>người</w:t>
      </w:r>
      <w:proofErr w:type="gramEnd"/>
      <w:r w:rsidRPr="00D46E4B">
        <w:rPr>
          <w:rFonts w:ascii="Times New Roman" w:hAnsi="Times New Roman" w:cs="Times New Roman"/>
          <w:b/>
          <w:bCs/>
          <w:sz w:val="28"/>
          <w:szCs w:val="28"/>
        </w:rPr>
        <w:t xml:space="preserve"> có công với cách mạng trên địa bàn tỉnh Gia Lai</w:t>
      </w:r>
    </w:p>
    <w:p w14:paraId="50E48C97" w14:textId="7215FFF8" w:rsidR="006A7AFF" w:rsidRPr="00D46E4B" w:rsidRDefault="00B95F3E" w:rsidP="006A7AFF">
      <w:pPr>
        <w:spacing w:line="276" w:lineRule="auto"/>
        <w:jc w:val="center"/>
        <w:rPr>
          <w:rFonts w:ascii="Times New Roman" w:eastAsia="Times New Roman" w:hAnsi="Times New Roman" w:cs="Times New Roman"/>
          <w:b/>
          <w:bCs/>
          <w:sz w:val="26"/>
          <w:szCs w:val="24"/>
        </w:rPr>
      </w:pPr>
      <w:r w:rsidRPr="00D46E4B">
        <w:rPr>
          <w:rFonts w:ascii="Times New Roman" w:eastAsia="Times New Roman" w:hAnsi="Times New Roman" w:cs="Times New Roman"/>
          <w:b/>
          <w:bCs/>
          <w:noProof/>
          <w:sz w:val="26"/>
          <w:szCs w:val="24"/>
        </w:rPr>
        <mc:AlternateContent>
          <mc:Choice Requires="wps">
            <w:drawing>
              <wp:anchor distT="0" distB="0" distL="114300" distR="114300" simplePos="0" relativeHeight="251672576" behindDoc="0" locked="0" layoutInCell="1" allowOverlap="1" wp14:anchorId="5109CCEC" wp14:editId="1080FB3D">
                <wp:simplePos x="0" y="0"/>
                <wp:positionH relativeFrom="column">
                  <wp:posOffset>2240915</wp:posOffset>
                </wp:positionH>
                <wp:positionV relativeFrom="paragraph">
                  <wp:posOffset>29845</wp:posOffset>
                </wp:positionV>
                <wp:extent cx="13335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333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76.45pt,2.35pt" to="281.4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" strokecolor="black [3213]" strokeweight=".5pt">
                <v:stroke joinstyle="miter"/>
              </v:line>
            </w:pict>
          </mc:Fallback>
        </mc:AlternateContent>
      </w:r>
    </w:p>
    <w:p w14:paraId="5DA5B4B8" w14:textId="6A6C4C12" w:rsidR="006745BD" w:rsidRPr="00D46E4B" w:rsidRDefault="006745BD" w:rsidP="004D2AAB">
      <w:pPr>
        <w:spacing w:before="120" w:after="120" w:line="264" w:lineRule="auto"/>
        <w:ind w:firstLine="720"/>
        <w:jc w:val="both"/>
        <w:rPr>
          <w:rFonts w:ascii="Times New Roman" w:hAnsi="Times New Roman" w:cs="Times New Roman"/>
          <w:i/>
          <w:sz w:val="28"/>
          <w:szCs w:val="28"/>
        </w:rPr>
      </w:pPr>
      <w:r w:rsidRPr="00D46E4B">
        <w:rPr>
          <w:rFonts w:ascii="Times New Roman" w:hAnsi="Times New Roman" w:cs="Times New Roman"/>
          <w:i/>
          <w:sz w:val="28"/>
          <w:szCs w:val="28"/>
        </w:rPr>
        <w:t xml:space="preserve">Căn cứ Luật Tổ chức chính quyền địa phương </w:t>
      </w:r>
      <w:r w:rsidR="00954028" w:rsidRPr="00D46E4B">
        <w:rPr>
          <w:rFonts w:ascii="Times New Roman" w:hAnsi="Times New Roman" w:cs="Times New Roman"/>
          <w:i/>
          <w:sz w:val="28"/>
          <w:szCs w:val="28"/>
        </w:rPr>
        <w:t>số 72/2025/QH15</w:t>
      </w:r>
      <w:r w:rsidRPr="00D46E4B">
        <w:rPr>
          <w:rFonts w:ascii="Times New Roman" w:hAnsi="Times New Roman" w:cs="Times New Roman"/>
          <w:i/>
          <w:sz w:val="28"/>
          <w:szCs w:val="28"/>
        </w:rPr>
        <w:t>;</w:t>
      </w:r>
    </w:p>
    <w:p w14:paraId="6F592C4C" w14:textId="3912E763" w:rsidR="00E07346" w:rsidRPr="00D46E4B" w:rsidRDefault="0061640C" w:rsidP="004D2AAB">
      <w:pPr>
        <w:spacing w:before="120" w:after="120" w:line="264" w:lineRule="auto"/>
        <w:ind w:firstLine="720"/>
        <w:jc w:val="both"/>
        <w:rPr>
          <w:rFonts w:ascii="Times New Roman" w:hAnsi="Times New Roman" w:cs="Times New Roman"/>
          <w:i/>
          <w:iCs/>
          <w:sz w:val="28"/>
          <w:szCs w:val="28"/>
        </w:rPr>
      </w:pPr>
      <w:bookmarkStart w:id="0" w:name="_GoBack"/>
      <w:bookmarkEnd w:id="0"/>
      <w:r w:rsidRPr="00D46E4B">
        <w:rPr>
          <w:rFonts w:ascii="Times New Roman" w:hAnsi="Times New Roman" w:cs="Times New Roman"/>
          <w:i/>
          <w:iCs/>
          <w:sz w:val="28"/>
          <w:szCs w:val="28"/>
        </w:rPr>
        <w:t xml:space="preserve">Căn cứ Luật Ngân sách nhà nước </w:t>
      </w:r>
      <w:r w:rsidR="009F38FF" w:rsidRPr="00D46E4B">
        <w:rPr>
          <w:rFonts w:ascii="Times New Roman" w:hAnsi="Times New Roman" w:cs="Times New Roman"/>
          <w:i/>
          <w:iCs/>
          <w:sz w:val="28"/>
          <w:szCs w:val="28"/>
        </w:rPr>
        <w:t xml:space="preserve">số </w:t>
      </w:r>
      <w:r w:rsidR="00965731" w:rsidRPr="00D46E4B">
        <w:rPr>
          <w:rFonts w:ascii="Times New Roman" w:hAnsi="Times New Roman" w:cs="Times New Roman"/>
          <w:i/>
          <w:iCs/>
          <w:sz w:val="28"/>
          <w:szCs w:val="28"/>
        </w:rPr>
        <w:t>89/2025/QH15</w:t>
      </w:r>
      <w:r w:rsidRPr="00D46E4B">
        <w:rPr>
          <w:rFonts w:ascii="Times New Roman" w:hAnsi="Times New Roman" w:cs="Times New Roman"/>
          <w:i/>
          <w:iCs/>
          <w:sz w:val="28"/>
          <w:szCs w:val="28"/>
        </w:rPr>
        <w:t>;</w:t>
      </w:r>
    </w:p>
    <w:p w14:paraId="4B055339" w14:textId="77777777" w:rsidR="005453E5" w:rsidRPr="00D46E4B" w:rsidRDefault="005453E5" w:rsidP="004D2AAB">
      <w:pPr>
        <w:spacing w:before="120" w:after="120" w:line="264" w:lineRule="auto"/>
        <w:ind w:firstLine="720"/>
        <w:jc w:val="both"/>
        <w:rPr>
          <w:rFonts w:ascii="Times New Roman" w:hAnsi="Times New Roman" w:cs="Times New Roman"/>
          <w:i/>
          <w:iCs/>
          <w:sz w:val="28"/>
          <w:szCs w:val="28"/>
        </w:rPr>
      </w:pPr>
      <w:r w:rsidRPr="00D46E4B">
        <w:rPr>
          <w:rFonts w:ascii="Times New Roman" w:hAnsi="Times New Roman" w:cs="Times New Roman"/>
          <w:i/>
          <w:iCs/>
          <w:sz w:val="28"/>
          <w:szCs w:val="28"/>
        </w:rPr>
        <w:t>Căn cứ Luật Ban hành văn bản quy phạm pháp luật số 64/2025/QH15 được sửa đổi, bổ sung bởi Luật số 87/2025/QH15;</w:t>
      </w:r>
    </w:p>
    <w:p w14:paraId="2656960A" w14:textId="77777777" w:rsidR="005B2728" w:rsidRPr="00D46E4B" w:rsidRDefault="005B2728" w:rsidP="004D2AAB">
      <w:pPr>
        <w:spacing w:before="120" w:after="120" w:line="264" w:lineRule="auto"/>
        <w:ind w:firstLine="720"/>
        <w:jc w:val="both"/>
        <w:rPr>
          <w:rFonts w:ascii="Times New Roman" w:hAnsi="Times New Roman" w:cs="Times New Roman"/>
          <w:i/>
          <w:iCs/>
          <w:sz w:val="28"/>
          <w:szCs w:val="28"/>
        </w:rPr>
      </w:pPr>
      <w:r w:rsidRPr="00D46E4B">
        <w:rPr>
          <w:rFonts w:ascii="Times New Roman" w:hAnsi="Times New Roman" w:cs="Times New Roman"/>
          <w:i/>
          <w:iCs/>
          <w:sz w:val="28"/>
          <w:szCs w:val="28"/>
        </w:rPr>
        <w:t xml:space="preserve">Căn cứ Pháp lệnh Ưu đãi người có công với cách mạng </w:t>
      </w:r>
      <w:r w:rsidR="009F38FF" w:rsidRPr="00D46E4B">
        <w:rPr>
          <w:rFonts w:ascii="Times New Roman" w:hAnsi="Times New Roman" w:cs="Times New Roman"/>
          <w:i/>
          <w:iCs/>
          <w:sz w:val="28"/>
          <w:szCs w:val="28"/>
        </w:rPr>
        <w:t>số 02/2020/</w:t>
      </w:r>
      <w:r w:rsidR="00864331" w:rsidRPr="00D46E4B">
        <w:rPr>
          <w:rFonts w:ascii="Times New Roman" w:hAnsi="Times New Roman" w:cs="Times New Roman"/>
          <w:i/>
          <w:iCs/>
          <w:sz w:val="28"/>
          <w:szCs w:val="28"/>
        </w:rPr>
        <w:t>UBTVQH14</w:t>
      </w:r>
      <w:r w:rsidRPr="00D46E4B">
        <w:rPr>
          <w:rFonts w:ascii="Times New Roman" w:hAnsi="Times New Roman" w:cs="Times New Roman"/>
          <w:i/>
          <w:iCs/>
          <w:sz w:val="28"/>
          <w:szCs w:val="28"/>
        </w:rPr>
        <w:t>;</w:t>
      </w:r>
    </w:p>
    <w:p w14:paraId="62C6B96C" w14:textId="4FB2F428" w:rsidR="005453E5" w:rsidRPr="00D46E4B" w:rsidRDefault="0057304E" w:rsidP="004D2AAB">
      <w:pPr>
        <w:spacing w:before="120" w:after="120" w:line="264" w:lineRule="auto"/>
        <w:ind w:firstLine="720"/>
        <w:jc w:val="both"/>
        <w:rPr>
          <w:rFonts w:ascii="Times New Roman" w:hAnsi="Times New Roman" w:cs="Times New Roman"/>
          <w:i/>
          <w:iCs/>
          <w:w w:val="105"/>
          <w:sz w:val="28"/>
          <w:szCs w:val="28"/>
        </w:rPr>
      </w:pPr>
      <w:r w:rsidRPr="00D46E4B">
        <w:rPr>
          <w:rFonts w:ascii="Times New Roman" w:hAnsi="Times New Roman" w:cs="Times New Roman"/>
          <w:i/>
          <w:iCs/>
          <w:w w:val="105"/>
          <w:sz w:val="28"/>
          <w:szCs w:val="28"/>
        </w:rPr>
        <w:t>Căn cứ Nghị định số</w:t>
      </w:r>
      <w:r w:rsidR="00104701" w:rsidRPr="00D46E4B">
        <w:rPr>
          <w:rFonts w:ascii="Times New Roman" w:hAnsi="Times New Roman" w:cs="Times New Roman"/>
          <w:i/>
          <w:iCs/>
          <w:w w:val="105"/>
          <w:sz w:val="28"/>
          <w:szCs w:val="28"/>
        </w:rPr>
        <w:t xml:space="preserve"> 131/2021/NĐ-CP </w:t>
      </w:r>
      <w:r w:rsidR="00C46D85" w:rsidRPr="00D46E4B">
        <w:rPr>
          <w:rFonts w:ascii="Times New Roman" w:hAnsi="Times New Roman" w:cs="Times New Roman"/>
          <w:i/>
          <w:iCs/>
          <w:sz w:val="28"/>
          <w:szCs w:val="28"/>
        </w:rPr>
        <w:t>ngày 30/</w:t>
      </w:r>
      <w:r w:rsidR="00104701" w:rsidRPr="00D46E4B">
        <w:rPr>
          <w:rFonts w:ascii="Times New Roman" w:hAnsi="Times New Roman" w:cs="Times New Roman"/>
          <w:i/>
          <w:iCs/>
          <w:sz w:val="28"/>
          <w:szCs w:val="28"/>
        </w:rPr>
        <w:t>12</w:t>
      </w:r>
      <w:r w:rsidR="00C46D85" w:rsidRPr="00D46E4B">
        <w:rPr>
          <w:rFonts w:ascii="Times New Roman" w:hAnsi="Times New Roman" w:cs="Times New Roman"/>
          <w:i/>
          <w:iCs/>
          <w:sz w:val="28"/>
          <w:szCs w:val="28"/>
        </w:rPr>
        <w:t>/2021</w:t>
      </w:r>
      <w:r w:rsidRPr="00D46E4B">
        <w:rPr>
          <w:rFonts w:ascii="Times New Roman" w:hAnsi="Times New Roman" w:cs="Times New Roman"/>
          <w:i/>
          <w:iCs/>
          <w:w w:val="105"/>
          <w:sz w:val="28"/>
          <w:szCs w:val="28"/>
        </w:rPr>
        <w:t xml:space="preserve"> của Chính phủ Quy định chi tiết và biện pháp thi hành Pháp lệnh Ưu đãi người có công với cách mạng;</w:t>
      </w:r>
    </w:p>
    <w:p w14:paraId="4E4CD02F" w14:textId="3C6B6A59" w:rsidR="002D4890" w:rsidRPr="00D46E4B" w:rsidRDefault="00832739" w:rsidP="004D2AAB">
      <w:pPr>
        <w:shd w:val="clear" w:color="auto" w:fill="FFFFFF"/>
        <w:spacing w:before="120" w:after="120" w:line="264" w:lineRule="auto"/>
        <w:ind w:firstLine="720"/>
        <w:jc w:val="both"/>
        <w:rPr>
          <w:rFonts w:ascii="Times New Roman" w:hAnsi="Times New Roman" w:cs="Times New Roman"/>
          <w:i/>
          <w:iCs/>
          <w:sz w:val="28"/>
          <w:szCs w:val="28"/>
        </w:rPr>
      </w:pPr>
      <w:r w:rsidRPr="00D46E4B">
        <w:rPr>
          <w:rFonts w:ascii="Times New Roman" w:hAnsi="Times New Roman" w:cs="Times New Roman"/>
          <w:i/>
          <w:iCs/>
          <w:sz w:val="28"/>
          <w:szCs w:val="28"/>
        </w:rPr>
        <w:t>Căn cứ Thông tư số 44/2022/TT-BTC ngày 21</w:t>
      </w:r>
      <w:r w:rsidR="008E6CF8" w:rsidRPr="00D46E4B">
        <w:rPr>
          <w:rFonts w:ascii="Times New Roman" w:hAnsi="Times New Roman" w:cs="Times New Roman"/>
          <w:i/>
          <w:iCs/>
          <w:sz w:val="28"/>
          <w:szCs w:val="28"/>
        </w:rPr>
        <w:t>/</w:t>
      </w:r>
      <w:r w:rsidRPr="00D46E4B">
        <w:rPr>
          <w:rFonts w:ascii="Times New Roman" w:hAnsi="Times New Roman" w:cs="Times New Roman"/>
          <w:i/>
          <w:iCs/>
          <w:sz w:val="28"/>
          <w:szCs w:val="28"/>
        </w:rPr>
        <w:t>7</w:t>
      </w:r>
      <w:r w:rsidR="008E6CF8" w:rsidRPr="00D46E4B">
        <w:rPr>
          <w:rFonts w:ascii="Times New Roman" w:hAnsi="Times New Roman" w:cs="Times New Roman"/>
          <w:i/>
          <w:iCs/>
          <w:sz w:val="28"/>
          <w:szCs w:val="28"/>
        </w:rPr>
        <w:t>/</w:t>
      </w:r>
      <w:r w:rsidRPr="00D46E4B">
        <w:rPr>
          <w:rFonts w:ascii="Times New Roman" w:hAnsi="Times New Roman" w:cs="Times New Roman"/>
          <w:i/>
          <w:iCs/>
          <w:sz w:val="28"/>
          <w:szCs w:val="28"/>
        </w:rPr>
        <w:t xml:space="preserve">2022 của </w:t>
      </w:r>
      <w:r w:rsidR="00104701" w:rsidRPr="00D46E4B">
        <w:rPr>
          <w:rFonts w:ascii="Times New Roman" w:hAnsi="Times New Roman" w:cs="Times New Roman"/>
          <w:i/>
          <w:iCs/>
          <w:sz w:val="28"/>
          <w:szCs w:val="28"/>
        </w:rPr>
        <w:t xml:space="preserve">Bộ trưởng </w:t>
      </w:r>
      <w:r w:rsidRPr="00D46E4B">
        <w:rPr>
          <w:rFonts w:ascii="Times New Roman" w:hAnsi="Times New Roman" w:cs="Times New Roman"/>
          <w:i/>
          <w:iCs/>
          <w:sz w:val="28"/>
          <w:szCs w:val="28"/>
        </w:rPr>
        <w:t xml:space="preserve">Bộ Tài chính </w:t>
      </w:r>
      <w:r w:rsidR="00552534" w:rsidRPr="00D46E4B">
        <w:rPr>
          <w:rFonts w:ascii="Times New Roman" w:hAnsi="Times New Roman" w:cs="Times New Roman"/>
          <w:i/>
          <w:iCs/>
          <w:sz w:val="28"/>
          <w:szCs w:val="28"/>
        </w:rPr>
        <w:t>Q</w:t>
      </w:r>
      <w:r w:rsidRPr="00D46E4B">
        <w:rPr>
          <w:rFonts w:ascii="Times New Roman" w:hAnsi="Times New Roman" w:cs="Times New Roman"/>
          <w:i/>
          <w:iCs/>
          <w:sz w:val="28"/>
          <w:szCs w:val="28"/>
        </w:rPr>
        <w:t xml:space="preserve">uy định quản lý và sử dụng </w:t>
      </w:r>
      <w:r w:rsidR="00552534" w:rsidRPr="00D46E4B">
        <w:rPr>
          <w:rFonts w:ascii="Times New Roman" w:hAnsi="Times New Roman" w:cs="Times New Roman"/>
          <w:i/>
          <w:iCs/>
          <w:sz w:val="28"/>
          <w:szCs w:val="28"/>
        </w:rPr>
        <w:t xml:space="preserve">kinh phí </w:t>
      </w:r>
      <w:r w:rsidRPr="00D46E4B">
        <w:rPr>
          <w:rFonts w:ascii="Times New Roman" w:hAnsi="Times New Roman" w:cs="Times New Roman"/>
          <w:i/>
          <w:iCs/>
          <w:sz w:val="28"/>
          <w:szCs w:val="28"/>
        </w:rPr>
        <w:t xml:space="preserve">chi thường xuyên thực hiện chính sách, chế độ ưu đãi người có công với cách mạng, thân nhân người có công với cách mạng và người trực tiếp tham gia kháng chiến do ngành Lao động </w:t>
      </w:r>
      <w:r w:rsidR="006C279A" w:rsidRPr="00D46E4B">
        <w:rPr>
          <w:rFonts w:ascii="Times New Roman" w:hAnsi="Times New Roman" w:cs="Times New Roman"/>
          <w:i/>
          <w:iCs/>
          <w:sz w:val="28"/>
          <w:szCs w:val="28"/>
        </w:rPr>
        <w:t>-</w:t>
      </w:r>
      <w:r w:rsidRPr="00D46E4B">
        <w:rPr>
          <w:rFonts w:ascii="Times New Roman" w:hAnsi="Times New Roman" w:cs="Times New Roman"/>
          <w:i/>
          <w:iCs/>
          <w:sz w:val="28"/>
          <w:szCs w:val="28"/>
        </w:rPr>
        <w:t xml:space="preserve"> Thương binh và Xã hội quản lý;</w:t>
      </w:r>
      <w:r w:rsidR="00552534" w:rsidRPr="00D46E4B">
        <w:rPr>
          <w:rFonts w:ascii="Times New Roman" w:hAnsi="Times New Roman" w:cs="Times New Roman"/>
          <w:i/>
          <w:iCs/>
          <w:sz w:val="28"/>
          <w:szCs w:val="28"/>
        </w:rPr>
        <w:t xml:space="preserve"> </w:t>
      </w:r>
      <w:r w:rsidRPr="00D46E4B">
        <w:rPr>
          <w:rFonts w:ascii="Times New Roman" w:hAnsi="Times New Roman" w:cs="Times New Roman"/>
          <w:i/>
          <w:iCs/>
          <w:sz w:val="28"/>
          <w:szCs w:val="28"/>
        </w:rPr>
        <w:t xml:space="preserve">Thông tư số 95/2025/TT-BTC ngày 20 tháng 10 năm 2025 </w:t>
      </w:r>
      <w:r w:rsidR="009F38FF" w:rsidRPr="00D46E4B">
        <w:rPr>
          <w:rFonts w:ascii="Times New Roman" w:hAnsi="Times New Roman" w:cs="Times New Roman"/>
          <w:i/>
          <w:iCs/>
          <w:sz w:val="28"/>
          <w:szCs w:val="28"/>
        </w:rPr>
        <w:t>của</w:t>
      </w:r>
      <w:r w:rsidR="00104701" w:rsidRPr="00D46E4B">
        <w:rPr>
          <w:rFonts w:ascii="Times New Roman" w:hAnsi="Times New Roman" w:cs="Times New Roman"/>
          <w:i/>
          <w:iCs/>
          <w:sz w:val="28"/>
          <w:szCs w:val="28"/>
        </w:rPr>
        <w:t xml:space="preserve"> Bộ trưởng</w:t>
      </w:r>
      <w:r w:rsidR="009F38FF" w:rsidRPr="00D46E4B">
        <w:rPr>
          <w:rFonts w:ascii="Times New Roman" w:hAnsi="Times New Roman" w:cs="Times New Roman"/>
          <w:i/>
          <w:iCs/>
          <w:sz w:val="28"/>
          <w:szCs w:val="28"/>
        </w:rPr>
        <w:t xml:space="preserve"> Bộ Tài chính </w:t>
      </w:r>
      <w:r w:rsidR="00B83659" w:rsidRPr="00D46E4B">
        <w:rPr>
          <w:rFonts w:ascii="Times New Roman" w:hAnsi="Times New Roman" w:cs="Times New Roman"/>
          <w:i/>
          <w:iCs/>
          <w:sz w:val="28"/>
          <w:szCs w:val="28"/>
        </w:rPr>
        <w:t>S</w:t>
      </w:r>
      <w:r w:rsidRPr="00D46E4B">
        <w:rPr>
          <w:rFonts w:ascii="Times New Roman" w:hAnsi="Times New Roman" w:cs="Times New Roman"/>
          <w:i/>
          <w:iCs/>
          <w:sz w:val="28"/>
          <w:szCs w:val="28"/>
        </w:rPr>
        <w:t>ửa đổi, bổ sung một số Điều của Thông tư số</w:t>
      </w:r>
      <w:r w:rsidR="00696EE8" w:rsidRPr="00D46E4B">
        <w:rPr>
          <w:rFonts w:ascii="Times New Roman" w:hAnsi="Times New Roman" w:cs="Times New Roman"/>
          <w:i/>
          <w:iCs/>
          <w:sz w:val="28"/>
          <w:szCs w:val="28"/>
        </w:rPr>
        <w:t xml:space="preserve"> 44/2022/TT-BTC</w:t>
      </w:r>
      <w:r w:rsidRPr="00D46E4B">
        <w:rPr>
          <w:rFonts w:ascii="Times New Roman" w:hAnsi="Times New Roman" w:cs="Times New Roman"/>
          <w:i/>
          <w:iCs/>
          <w:sz w:val="28"/>
          <w:szCs w:val="28"/>
        </w:rPr>
        <w:t>;</w:t>
      </w:r>
    </w:p>
    <w:p w14:paraId="369757A8" w14:textId="22980F0C" w:rsidR="00604920" w:rsidRPr="00D46E4B" w:rsidRDefault="00A91330" w:rsidP="009C0852">
      <w:pPr>
        <w:shd w:val="clear" w:color="auto" w:fill="FFFFFF"/>
        <w:spacing w:before="120" w:after="120" w:line="264" w:lineRule="auto"/>
        <w:ind w:firstLine="720"/>
        <w:jc w:val="both"/>
        <w:rPr>
          <w:rFonts w:ascii="Times New Roman" w:eastAsia="Times New Roman" w:hAnsi="Times New Roman" w:cs="Times New Roman"/>
          <w:i/>
          <w:w w:val="105"/>
          <w:sz w:val="28"/>
          <w:szCs w:val="28"/>
        </w:rPr>
      </w:pPr>
      <w:r w:rsidRPr="00D46E4B">
        <w:rPr>
          <w:rFonts w:ascii="Times New Roman" w:eastAsia="Times New Roman" w:hAnsi="Times New Roman" w:cs="Times New Roman"/>
          <w:i/>
          <w:w w:val="105"/>
          <w:sz w:val="28"/>
          <w:szCs w:val="28"/>
          <w:lang w:val="vi-VN"/>
        </w:rPr>
        <w:t xml:space="preserve">Xét Tờ trình số </w:t>
      </w:r>
      <w:r w:rsidR="006745BD" w:rsidRPr="00D46E4B">
        <w:rPr>
          <w:rFonts w:ascii="Times New Roman" w:eastAsia="Times New Roman" w:hAnsi="Times New Roman" w:cs="Times New Roman"/>
          <w:i/>
          <w:w w:val="105"/>
          <w:sz w:val="28"/>
          <w:szCs w:val="28"/>
        </w:rPr>
        <w:t xml:space="preserve">     </w:t>
      </w:r>
      <w:r w:rsidRPr="00D46E4B">
        <w:rPr>
          <w:rFonts w:ascii="Times New Roman" w:eastAsia="Times New Roman" w:hAnsi="Times New Roman" w:cs="Times New Roman"/>
          <w:i/>
          <w:w w:val="105"/>
          <w:sz w:val="28"/>
          <w:szCs w:val="28"/>
          <w:lang w:val="vi-VN"/>
        </w:rPr>
        <w:t xml:space="preserve">/TTr-UBND ngày </w:t>
      </w:r>
      <w:r w:rsidR="006745BD" w:rsidRPr="00D46E4B">
        <w:rPr>
          <w:rFonts w:ascii="Times New Roman" w:eastAsia="Times New Roman" w:hAnsi="Times New Roman" w:cs="Times New Roman"/>
          <w:i/>
          <w:w w:val="105"/>
          <w:sz w:val="28"/>
          <w:szCs w:val="28"/>
        </w:rPr>
        <w:t xml:space="preserve">    </w:t>
      </w:r>
      <w:r w:rsidRPr="00D46E4B">
        <w:rPr>
          <w:rFonts w:ascii="Times New Roman" w:eastAsia="Times New Roman" w:hAnsi="Times New Roman" w:cs="Times New Roman"/>
          <w:i/>
          <w:w w:val="105"/>
          <w:sz w:val="28"/>
          <w:szCs w:val="28"/>
          <w:lang w:val="vi-VN"/>
        </w:rPr>
        <w:t xml:space="preserve"> tháng</w:t>
      </w:r>
      <w:r w:rsidR="00251FFB" w:rsidRPr="00D46E4B">
        <w:rPr>
          <w:rFonts w:ascii="Times New Roman" w:eastAsia="Times New Roman" w:hAnsi="Times New Roman" w:cs="Times New Roman"/>
          <w:i/>
          <w:w w:val="105"/>
          <w:sz w:val="28"/>
          <w:szCs w:val="28"/>
        </w:rPr>
        <w:t xml:space="preserve"> </w:t>
      </w:r>
      <w:r w:rsidR="006745BD" w:rsidRPr="00D46E4B">
        <w:rPr>
          <w:rFonts w:ascii="Times New Roman" w:eastAsia="Times New Roman" w:hAnsi="Times New Roman" w:cs="Times New Roman"/>
          <w:i/>
          <w:w w:val="105"/>
          <w:sz w:val="28"/>
          <w:szCs w:val="28"/>
        </w:rPr>
        <w:t xml:space="preserve">    </w:t>
      </w:r>
      <w:r w:rsidRPr="00D46E4B">
        <w:rPr>
          <w:rFonts w:ascii="Times New Roman" w:eastAsia="Times New Roman" w:hAnsi="Times New Roman" w:cs="Times New Roman"/>
          <w:i/>
          <w:w w:val="105"/>
          <w:sz w:val="28"/>
          <w:szCs w:val="28"/>
          <w:lang w:val="vi-VN"/>
        </w:rPr>
        <w:t xml:space="preserve"> năm 202</w:t>
      </w:r>
      <w:r w:rsidR="005453E5" w:rsidRPr="00D46E4B">
        <w:rPr>
          <w:rFonts w:ascii="Times New Roman" w:eastAsia="Times New Roman" w:hAnsi="Times New Roman" w:cs="Times New Roman"/>
          <w:i/>
          <w:w w:val="105"/>
          <w:sz w:val="28"/>
          <w:szCs w:val="28"/>
        </w:rPr>
        <w:t>6</w:t>
      </w:r>
      <w:r w:rsidR="003D1781" w:rsidRPr="00D46E4B">
        <w:rPr>
          <w:rFonts w:ascii="Times New Roman" w:eastAsia="Times New Roman" w:hAnsi="Times New Roman" w:cs="Times New Roman"/>
          <w:i/>
          <w:w w:val="105"/>
          <w:sz w:val="28"/>
          <w:szCs w:val="28"/>
          <w:lang w:val="vi-VN"/>
        </w:rPr>
        <w:t xml:space="preserve"> của </w:t>
      </w:r>
      <w:r w:rsidR="003D1781" w:rsidRPr="00D46E4B">
        <w:rPr>
          <w:rFonts w:ascii="Times New Roman" w:eastAsia="Times New Roman" w:hAnsi="Times New Roman" w:cs="Times New Roman"/>
          <w:i/>
          <w:w w:val="105"/>
          <w:sz w:val="28"/>
          <w:szCs w:val="28"/>
        </w:rPr>
        <w:t xml:space="preserve">Ủy </w:t>
      </w:r>
      <w:r w:rsidRPr="00D46E4B">
        <w:rPr>
          <w:rFonts w:ascii="Times New Roman" w:eastAsia="Times New Roman" w:hAnsi="Times New Roman" w:cs="Times New Roman"/>
          <w:i/>
          <w:w w:val="105"/>
          <w:sz w:val="28"/>
          <w:szCs w:val="28"/>
          <w:lang w:val="vi-VN"/>
        </w:rPr>
        <w:t>ban nhân dân tỉnh</w:t>
      </w:r>
      <w:r w:rsidR="00903016" w:rsidRPr="00D46E4B">
        <w:rPr>
          <w:rFonts w:ascii="Times New Roman" w:eastAsia="Times New Roman" w:hAnsi="Times New Roman" w:cs="Times New Roman"/>
          <w:i/>
          <w:w w:val="105"/>
          <w:sz w:val="28"/>
          <w:szCs w:val="28"/>
        </w:rPr>
        <w:t xml:space="preserve"> </w:t>
      </w:r>
      <w:r w:rsidR="00F8628E" w:rsidRPr="00D46E4B">
        <w:rPr>
          <w:rFonts w:ascii="Times New Roman" w:eastAsia="Times New Roman" w:hAnsi="Times New Roman" w:cs="Times New Roman"/>
          <w:i/>
          <w:w w:val="105"/>
          <w:sz w:val="28"/>
          <w:szCs w:val="28"/>
        </w:rPr>
        <w:t xml:space="preserve">đề nghị </w:t>
      </w:r>
      <w:r w:rsidR="00903016" w:rsidRPr="00D46E4B">
        <w:rPr>
          <w:rFonts w:ascii="Times New Roman" w:eastAsia="Times New Roman" w:hAnsi="Times New Roman" w:cs="Times New Roman"/>
          <w:i/>
          <w:w w:val="105"/>
          <w:sz w:val="28"/>
          <w:szCs w:val="28"/>
        </w:rPr>
        <w:t>thông qua</w:t>
      </w:r>
      <w:r w:rsidR="005B2728" w:rsidRPr="00D46E4B">
        <w:rPr>
          <w:rFonts w:ascii="Times New Roman" w:eastAsia="Times New Roman" w:hAnsi="Times New Roman" w:cs="Times New Roman"/>
          <w:i/>
          <w:w w:val="105"/>
          <w:sz w:val="28"/>
          <w:szCs w:val="28"/>
        </w:rPr>
        <w:t xml:space="preserve"> Nghị quyết </w:t>
      </w:r>
      <w:r w:rsidR="00903016" w:rsidRPr="00D46E4B">
        <w:rPr>
          <w:rFonts w:ascii="Times New Roman" w:eastAsia="Times New Roman" w:hAnsi="Times New Roman" w:cs="Times New Roman"/>
          <w:i/>
          <w:w w:val="105"/>
          <w:sz w:val="28"/>
          <w:szCs w:val="28"/>
        </w:rPr>
        <w:t xml:space="preserve">của Hội đồng nhân dân </w:t>
      </w:r>
      <w:r w:rsidR="009C0852" w:rsidRPr="00D46E4B">
        <w:rPr>
          <w:rFonts w:ascii="Times New Roman" w:hAnsi="Times New Roman" w:cs="Times New Roman"/>
          <w:i/>
          <w:iCs/>
          <w:sz w:val="28"/>
          <w:szCs w:val="28"/>
        </w:rPr>
        <w:t>Quy định tỷ lệ chi phí quản lý để thực hiện chính sách, chế độ ưu đãi người có công với cách mạng trên địa bàn tỉnh Gia Lai</w:t>
      </w:r>
      <w:r w:rsidR="007664E0" w:rsidRPr="00D46E4B">
        <w:rPr>
          <w:rFonts w:ascii="Times New Roman" w:eastAsia="Times New Roman" w:hAnsi="Times New Roman" w:cs="Times New Roman"/>
          <w:i/>
          <w:w w:val="105"/>
          <w:sz w:val="28"/>
          <w:szCs w:val="28"/>
        </w:rPr>
        <w:t xml:space="preserve">; </w:t>
      </w:r>
      <w:r w:rsidRPr="00D46E4B">
        <w:rPr>
          <w:rFonts w:ascii="Times New Roman" w:eastAsia="Times New Roman" w:hAnsi="Times New Roman" w:cs="Times New Roman"/>
          <w:i/>
          <w:w w:val="105"/>
          <w:sz w:val="28"/>
          <w:szCs w:val="28"/>
          <w:lang w:val="vi-VN"/>
        </w:rPr>
        <w:t xml:space="preserve">Báo cáo thẩm tra của Ban </w:t>
      </w:r>
      <w:r w:rsidR="00903016" w:rsidRPr="00D46E4B">
        <w:rPr>
          <w:rFonts w:ascii="Times New Roman" w:eastAsia="Times New Roman" w:hAnsi="Times New Roman" w:cs="Times New Roman"/>
          <w:i/>
          <w:w w:val="105"/>
          <w:sz w:val="28"/>
          <w:szCs w:val="28"/>
        </w:rPr>
        <w:t xml:space="preserve">Văn hóa </w:t>
      </w:r>
      <w:r w:rsidR="002A1E8C" w:rsidRPr="00D46E4B">
        <w:rPr>
          <w:rFonts w:ascii="Times New Roman" w:eastAsia="Times New Roman" w:hAnsi="Times New Roman" w:cs="Times New Roman"/>
          <w:i/>
          <w:w w:val="105"/>
          <w:sz w:val="28"/>
          <w:szCs w:val="28"/>
        </w:rPr>
        <w:t>-</w:t>
      </w:r>
      <w:r w:rsidR="00903016" w:rsidRPr="00D46E4B">
        <w:rPr>
          <w:rFonts w:ascii="Times New Roman" w:eastAsia="Times New Roman" w:hAnsi="Times New Roman" w:cs="Times New Roman"/>
          <w:i/>
          <w:w w:val="105"/>
          <w:sz w:val="28"/>
          <w:szCs w:val="28"/>
        </w:rPr>
        <w:t xml:space="preserve"> Xã hội</w:t>
      </w:r>
      <w:r w:rsidRPr="00D46E4B">
        <w:rPr>
          <w:rFonts w:ascii="Times New Roman" w:eastAsia="Times New Roman" w:hAnsi="Times New Roman" w:cs="Times New Roman"/>
          <w:i/>
          <w:w w:val="105"/>
          <w:sz w:val="28"/>
          <w:szCs w:val="28"/>
          <w:lang w:val="vi-VN"/>
        </w:rPr>
        <w:t xml:space="preserve"> Hội đồng nhân dân tỉnh; ý kiến</w:t>
      </w:r>
      <w:r w:rsidRPr="00D46E4B">
        <w:rPr>
          <w:rFonts w:ascii="Times New Roman" w:eastAsia="Times New Roman" w:hAnsi="Times New Roman" w:cs="Times New Roman"/>
          <w:i/>
          <w:w w:val="105"/>
          <w:sz w:val="28"/>
          <w:szCs w:val="28"/>
          <w:lang w:val="pt-BR"/>
        </w:rPr>
        <w:t xml:space="preserve"> thảo luận </w:t>
      </w:r>
      <w:r w:rsidRPr="00D46E4B">
        <w:rPr>
          <w:rFonts w:ascii="Times New Roman" w:eastAsia="Times New Roman" w:hAnsi="Times New Roman" w:cs="Times New Roman"/>
          <w:i/>
          <w:w w:val="105"/>
          <w:sz w:val="28"/>
          <w:szCs w:val="28"/>
          <w:lang w:val="vi-VN"/>
        </w:rPr>
        <w:t>của đại biểu Hội đồng nhân dân tại kỳ họp;</w:t>
      </w:r>
    </w:p>
    <w:p w14:paraId="670A8C83" w14:textId="1E39870C" w:rsidR="005D27C2" w:rsidRPr="00D46E4B" w:rsidRDefault="00A91330" w:rsidP="009C0852">
      <w:pPr>
        <w:spacing w:before="120" w:after="120" w:line="264" w:lineRule="auto"/>
        <w:ind w:firstLine="720"/>
        <w:jc w:val="both"/>
        <w:rPr>
          <w:rFonts w:ascii="Times New Roman Italic" w:eastAsia="Times New Roman" w:hAnsi="Times New Roman Italic" w:cs="Times New Roman"/>
          <w:i/>
          <w:w w:val="105"/>
          <w:sz w:val="28"/>
          <w:szCs w:val="28"/>
          <w:shd w:val="clear" w:color="auto" w:fill="FFFFFF"/>
          <w:lang w:val="vi-VN"/>
        </w:rPr>
      </w:pPr>
      <w:r w:rsidRPr="00D46E4B">
        <w:rPr>
          <w:rFonts w:ascii="Times New Roman Italic" w:eastAsia="Times New Roman" w:hAnsi="Times New Roman Italic" w:cs="Times New Roman"/>
          <w:i/>
          <w:w w:val="105"/>
          <w:sz w:val="28"/>
          <w:szCs w:val="28"/>
          <w:shd w:val="clear" w:color="auto" w:fill="FFFFFF"/>
          <w:lang w:val="vi-VN"/>
        </w:rPr>
        <w:t xml:space="preserve">Hội đồng nhân dân ban hành </w:t>
      </w:r>
      <w:r w:rsidR="00BE7246" w:rsidRPr="00D46E4B">
        <w:rPr>
          <w:rFonts w:ascii="Times New Roman Italic" w:eastAsia="Times New Roman" w:hAnsi="Times New Roman Italic" w:cs="Times New Roman"/>
          <w:i/>
          <w:w w:val="105"/>
          <w:sz w:val="28"/>
          <w:szCs w:val="28"/>
        </w:rPr>
        <w:t>Nghị quyết</w:t>
      </w:r>
      <w:r w:rsidR="006B102E" w:rsidRPr="00D46E4B">
        <w:rPr>
          <w:rFonts w:ascii="Times New Roman Italic" w:eastAsia="Times New Roman" w:hAnsi="Times New Roman Italic" w:cs="Times New Roman"/>
          <w:i/>
          <w:w w:val="105"/>
          <w:sz w:val="28"/>
          <w:szCs w:val="28"/>
        </w:rPr>
        <w:t xml:space="preserve"> </w:t>
      </w:r>
      <w:r w:rsidR="009C0852" w:rsidRPr="00D46E4B">
        <w:rPr>
          <w:rFonts w:ascii="Times New Roman" w:hAnsi="Times New Roman" w:cs="Times New Roman"/>
          <w:i/>
          <w:iCs/>
          <w:sz w:val="28"/>
          <w:szCs w:val="28"/>
        </w:rPr>
        <w:t>Quy định tỷ lệ chi phí quản lý để thực hiện chính sách, chế độ ưu đãi người có công với cách mạng trên địa bàn tỉnh Gia Lai</w:t>
      </w:r>
      <w:r w:rsidR="00C72299" w:rsidRPr="00D46E4B">
        <w:rPr>
          <w:rFonts w:ascii="Times New Roman Italic" w:hAnsi="Times New Roman Italic" w:cs="Times New Roman"/>
          <w:bCs/>
          <w:i/>
          <w:iCs/>
          <w:w w:val="105"/>
          <w:sz w:val="28"/>
          <w:szCs w:val="28"/>
        </w:rPr>
        <w:t>.</w:t>
      </w:r>
    </w:p>
    <w:p w14:paraId="1ABD7E8B" w14:textId="77777777" w:rsidR="002E0693" w:rsidRPr="00D46E4B" w:rsidRDefault="002E0693" w:rsidP="004D2AAB">
      <w:pPr>
        <w:spacing w:before="120" w:after="120" w:line="264" w:lineRule="auto"/>
        <w:ind w:firstLine="720"/>
        <w:jc w:val="both"/>
        <w:rPr>
          <w:rFonts w:ascii="Times New Roman" w:hAnsi="Times New Roman"/>
          <w:b/>
          <w:sz w:val="28"/>
          <w:szCs w:val="28"/>
          <w:lang w:val="nl-NL"/>
        </w:rPr>
      </w:pPr>
      <w:r w:rsidRPr="00D46E4B">
        <w:rPr>
          <w:rFonts w:ascii="Times New Roman" w:hAnsi="Times New Roman"/>
          <w:b/>
          <w:bCs/>
          <w:sz w:val="28"/>
          <w:szCs w:val="28"/>
          <w:lang w:val="nl-NL"/>
        </w:rPr>
        <w:t>Điều 1</w:t>
      </w:r>
      <w:r w:rsidRPr="00D46E4B">
        <w:rPr>
          <w:rFonts w:ascii="Times New Roman" w:hAnsi="Times New Roman"/>
          <w:b/>
          <w:sz w:val="28"/>
          <w:szCs w:val="28"/>
          <w:lang w:val="nl-NL"/>
        </w:rPr>
        <w:t>. Phạm vi điều chỉ</w:t>
      </w:r>
      <w:r w:rsidR="00AB7E9C" w:rsidRPr="00D46E4B">
        <w:rPr>
          <w:rFonts w:ascii="Times New Roman" w:hAnsi="Times New Roman"/>
          <w:b/>
          <w:sz w:val="28"/>
          <w:szCs w:val="28"/>
          <w:lang w:val="nl-NL"/>
        </w:rPr>
        <w:t>nh</w:t>
      </w:r>
      <w:r w:rsidR="00BD4419" w:rsidRPr="00D46E4B">
        <w:rPr>
          <w:rFonts w:ascii="Times New Roman" w:hAnsi="Times New Roman"/>
          <w:b/>
          <w:sz w:val="28"/>
          <w:szCs w:val="28"/>
          <w:lang w:val="nl-NL"/>
        </w:rPr>
        <w:t xml:space="preserve"> và</w:t>
      </w:r>
      <w:r w:rsidR="005453E5" w:rsidRPr="00D46E4B">
        <w:rPr>
          <w:rFonts w:ascii="Times New Roman" w:hAnsi="Times New Roman"/>
          <w:b/>
          <w:sz w:val="28"/>
          <w:szCs w:val="28"/>
          <w:lang w:val="nl-NL"/>
        </w:rPr>
        <w:t xml:space="preserve"> đối tượng áp dụng</w:t>
      </w:r>
    </w:p>
    <w:p w14:paraId="72AC651F" w14:textId="77777777" w:rsidR="005453E5" w:rsidRPr="00D46E4B" w:rsidRDefault="005453E5" w:rsidP="004D2AAB">
      <w:pPr>
        <w:spacing w:before="120" w:after="120" w:line="264" w:lineRule="auto"/>
        <w:ind w:firstLine="720"/>
        <w:jc w:val="both"/>
        <w:rPr>
          <w:rFonts w:ascii="Times New Roman" w:eastAsia="Times New Roman" w:hAnsi="Times New Roman" w:cs="Times New Roman"/>
          <w:sz w:val="28"/>
          <w:szCs w:val="28"/>
          <w:lang w:val="nl-NL"/>
        </w:rPr>
      </w:pPr>
      <w:r w:rsidRPr="00D46E4B">
        <w:rPr>
          <w:rFonts w:ascii="Times New Roman" w:eastAsia="Times New Roman" w:hAnsi="Times New Roman" w:cs="Times New Roman"/>
          <w:sz w:val="28"/>
          <w:szCs w:val="28"/>
          <w:lang w:val="nl-NL"/>
        </w:rPr>
        <w:lastRenderedPageBreak/>
        <w:t>1. Phạm vi điều chỉnh</w:t>
      </w:r>
    </w:p>
    <w:p w14:paraId="5AB0532A" w14:textId="73468E9C" w:rsidR="0006371D" w:rsidRPr="00D46E4B" w:rsidRDefault="00CA4952" w:rsidP="004D2AAB">
      <w:pPr>
        <w:spacing w:before="120" w:after="120" w:line="264" w:lineRule="auto"/>
        <w:ind w:firstLine="720"/>
        <w:jc w:val="both"/>
        <w:rPr>
          <w:rFonts w:ascii="Times New Roman" w:eastAsia="Times New Roman" w:hAnsi="Times New Roman" w:cs="Times New Roman"/>
          <w:sz w:val="28"/>
          <w:szCs w:val="28"/>
          <w:lang w:val="nl-NL"/>
        </w:rPr>
      </w:pPr>
      <w:r w:rsidRPr="00D46E4B">
        <w:rPr>
          <w:rFonts w:ascii="Times New Roman" w:eastAsia="Times New Roman" w:hAnsi="Times New Roman" w:cs="Times New Roman"/>
          <w:sz w:val="28"/>
          <w:szCs w:val="28"/>
          <w:lang w:val="nl-NL"/>
        </w:rPr>
        <w:t xml:space="preserve">Nghị quyết này </w:t>
      </w:r>
      <w:r w:rsidRPr="00D46E4B">
        <w:rPr>
          <w:rFonts w:ascii="Times New Roman" w:hAnsi="Times New Roman"/>
          <w:sz w:val="28"/>
          <w:szCs w:val="28"/>
          <w:lang w:val="nl-NL"/>
        </w:rPr>
        <w:t xml:space="preserve">quy định </w:t>
      </w:r>
      <w:r w:rsidRPr="00D46E4B">
        <w:rPr>
          <w:rFonts w:ascii="Times New Roman" w:hAnsi="Times New Roman"/>
          <w:sz w:val="28"/>
          <w:szCs w:val="28"/>
          <w:lang w:val="nl-NL" w:eastAsia="x-none"/>
        </w:rPr>
        <w:t xml:space="preserve">tỷ lệ chi phí quản lý; mức chi trả thù lao cho người trực tiếp chi trả và mức chi phí chi trả </w:t>
      </w:r>
      <w:r w:rsidR="000E28F6" w:rsidRPr="00D46E4B">
        <w:rPr>
          <w:rFonts w:ascii="Times New Roman" w:hAnsi="Times New Roman"/>
          <w:sz w:val="28"/>
          <w:szCs w:val="28"/>
          <w:lang w:val="nl-NL" w:eastAsia="x-none"/>
        </w:rPr>
        <w:t xml:space="preserve">trợ cấp </w:t>
      </w:r>
      <w:r w:rsidRPr="00D46E4B">
        <w:rPr>
          <w:rFonts w:ascii="Times New Roman" w:hAnsi="Times New Roman"/>
          <w:sz w:val="28"/>
          <w:szCs w:val="28"/>
          <w:lang w:val="nl-NL" w:eastAsia="x-none"/>
        </w:rPr>
        <w:t xml:space="preserve">cho tổ chức dịch vụ chi trả </w:t>
      </w:r>
      <w:r w:rsidR="000E28F6" w:rsidRPr="00D46E4B">
        <w:rPr>
          <w:rFonts w:ascii="Times New Roman" w:hAnsi="Times New Roman"/>
          <w:sz w:val="28"/>
          <w:szCs w:val="28"/>
          <w:lang w:val="nl-NL" w:eastAsia="x-none"/>
        </w:rPr>
        <w:t xml:space="preserve">trợ cấp đến </w:t>
      </w:r>
      <w:r w:rsidRPr="00D46E4B">
        <w:rPr>
          <w:rFonts w:ascii="Times New Roman" w:hAnsi="Times New Roman"/>
          <w:sz w:val="28"/>
          <w:szCs w:val="28"/>
          <w:lang w:val="nl-NL" w:eastAsia="x-none"/>
        </w:rPr>
        <w:t xml:space="preserve">người có công với cách mạng, </w:t>
      </w:r>
      <w:r w:rsidRPr="00D46E4B">
        <w:rPr>
          <w:rFonts w:ascii="Times New Roman" w:hAnsi="Times New Roman"/>
          <w:sz w:val="28"/>
          <w:szCs w:val="28"/>
          <w:lang w:val="nl-NL"/>
        </w:rPr>
        <w:t xml:space="preserve">thân nhân người có công với cách mạng và người trực tiếp tham gia kháng chiến trên địa bàn tỉnh </w:t>
      </w:r>
      <w:r w:rsidR="006745BD" w:rsidRPr="00D46E4B">
        <w:rPr>
          <w:rFonts w:ascii="Times New Roman" w:hAnsi="Times New Roman"/>
          <w:sz w:val="28"/>
          <w:szCs w:val="28"/>
          <w:lang w:val="nl-NL"/>
        </w:rPr>
        <w:t>Gia Lai</w:t>
      </w:r>
      <w:r w:rsidRPr="00D46E4B">
        <w:rPr>
          <w:rFonts w:ascii="Times New Roman" w:eastAsia="Times New Roman" w:hAnsi="Times New Roman" w:cs="Times New Roman"/>
          <w:sz w:val="28"/>
          <w:szCs w:val="28"/>
          <w:lang w:val="nl-NL"/>
        </w:rPr>
        <w:t>.</w:t>
      </w:r>
    </w:p>
    <w:p w14:paraId="39736AAB" w14:textId="77777777" w:rsidR="005453E5" w:rsidRPr="00D46E4B" w:rsidRDefault="005453E5" w:rsidP="004D2AAB">
      <w:pPr>
        <w:spacing w:before="120" w:after="120" w:line="264" w:lineRule="auto"/>
        <w:ind w:firstLine="720"/>
        <w:jc w:val="both"/>
        <w:rPr>
          <w:rFonts w:ascii="Times New Roman" w:eastAsia="Times New Roman" w:hAnsi="Times New Roman" w:cs="Times New Roman"/>
          <w:sz w:val="28"/>
          <w:szCs w:val="28"/>
          <w:lang w:val="nl-NL"/>
        </w:rPr>
      </w:pPr>
      <w:r w:rsidRPr="00D46E4B">
        <w:rPr>
          <w:rFonts w:ascii="Times New Roman" w:eastAsia="Times New Roman" w:hAnsi="Times New Roman" w:cs="Times New Roman"/>
          <w:sz w:val="28"/>
          <w:szCs w:val="28"/>
          <w:lang w:val="nl-NL"/>
        </w:rPr>
        <w:t>2. Đối tượng áp dụng</w:t>
      </w:r>
    </w:p>
    <w:p w14:paraId="450D3372" w14:textId="74D9FDC4" w:rsidR="00CA4952" w:rsidRPr="00D46E4B" w:rsidRDefault="00CA4952" w:rsidP="00CA4952">
      <w:pPr>
        <w:spacing w:before="120" w:after="120"/>
        <w:ind w:firstLine="720"/>
        <w:jc w:val="both"/>
        <w:rPr>
          <w:rFonts w:ascii="Times New Roman" w:eastAsia="Times New Roman" w:hAnsi="Times New Roman" w:cs="Times New Roman"/>
          <w:w w:val="105"/>
          <w:sz w:val="28"/>
          <w:szCs w:val="28"/>
          <w:lang w:val="nl-NL"/>
        </w:rPr>
      </w:pPr>
      <w:bookmarkStart w:id="1" w:name="_Hlk214180643"/>
      <w:r w:rsidRPr="00D46E4B">
        <w:rPr>
          <w:rFonts w:ascii="Times New Roman" w:eastAsia="Times New Roman" w:hAnsi="Times New Roman" w:cs="Times New Roman"/>
          <w:w w:val="105"/>
          <w:sz w:val="28"/>
          <w:szCs w:val="28"/>
          <w:lang w:val="nl-NL"/>
        </w:rPr>
        <w:t>a) Cơ quan, đơn vị, địa phương được cấp có thẩm quyền giao thực hiện quản lý và sử dụng kinh phí thực hiện chính sách, chế độ ưu đãi người có công với cách mạng, thân nhân người có công với cách mạng và người trực tiếp tham gia kháng chiến;</w:t>
      </w:r>
    </w:p>
    <w:bookmarkEnd w:id="1"/>
    <w:p w14:paraId="267B7A60" w14:textId="65F37D28" w:rsidR="00CA4952" w:rsidRPr="00D46E4B" w:rsidRDefault="00CA4952" w:rsidP="00CA4952">
      <w:pPr>
        <w:shd w:val="clear" w:color="auto" w:fill="FFFFFF"/>
        <w:spacing w:before="120" w:after="120"/>
        <w:ind w:firstLine="720"/>
        <w:jc w:val="both"/>
        <w:rPr>
          <w:rFonts w:ascii="Times New Roman" w:eastAsia="Times New Roman" w:hAnsi="Times New Roman" w:cs="Times New Roman"/>
          <w:sz w:val="28"/>
          <w:szCs w:val="28"/>
          <w:lang w:val="nl-NL"/>
        </w:rPr>
      </w:pPr>
      <w:r w:rsidRPr="00D46E4B">
        <w:rPr>
          <w:rFonts w:ascii="Times New Roman" w:eastAsia="Times New Roman" w:hAnsi="Times New Roman" w:cs="Times New Roman"/>
          <w:sz w:val="28"/>
          <w:szCs w:val="28"/>
          <w:lang w:val="nl-NL"/>
        </w:rPr>
        <w:t>b) Người trực tiếp thực hiện chi trả trợ cấp hoặc tổ chức dịch vụ chi trả chế độ ưu đãi người có công với cách mạng</w:t>
      </w:r>
      <w:r w:rsidR="005E731B" w:rsidRPr="00D46E4B">
        <w:rPr>
          <w:rFonts w:ascii="Times New Roman" w:eastAsia="Times New Roman" w:hAnsi="Times New Roman" w:cs="Times New Roman"/>
          <w:sz w:val="28"/>
          <w:szCs w:val="28"/>
          <w:lang w:val="nl-NL"/>
        </w:rPr>
        <w:t xml:space="preserve">, </w:t>
      </w:r>
      <w:r w:rsidR="005E731B" w:rsidRPr="00D46E4B">
        <w:rPr>
          <w:rFonts w:ascii="Times New Roman" w:eastAsia="Times New Roman" w:hAnsi="Times New Roman" w:cs="Times New Roman"/>
          <w:w w:val="105"/>
          <w:sz w:val="28"/>
          <w:szCs w:val="28"/>
          <w:lang w:val="nl-NL"/>
        </w:rPr>
        <w:t>thân nhân người có công với cách mạng và người trực tiếp tham gia kháng chiến</w:t>
      </w:r>
      <w:r w:rsidRPr="00D46E4B">
        <w:rPr>
          <w:rFonts w:ascii="Times New Roman" w:eastAsia="Times New Roman" w:hAnsi="Times New Roman" w:cs="Times New Roman"/>
          <w:sz w:val="28"/>
          <w:szCs w:val="28"/>
          <w:lang w:val="nl-NL"/>
        </w:rPr>
        <w:t>;</w:t>
      </w:r>
    </w:p>
    <w:p w14:paraId="6DC7DA0C" w14:textId="6A12862C" w:rsidR="0043223A" w:rsidRPr="00D46E4B" w:rsidRDefault="00CA4952" w:rsidP="00CA4952">
      <w:pPr>
        <w:shd w:val="clear" w:color="auto" w:fill="FFFFFF"/>
        <w:spacing w:before="120" w:after="120" w:line="264" w:lineRule="auto"/>
        <w:ind w:firstLine="720"/>
        <w:jc w:val="both"/>
        <w:rPr>
          <w:rFonts w:ascii="Times New Roman" w:eastAsia="Times New Roman" w:hAnsi="Times New Roman" w:cs="Times New Roman"/>
          <w:sz w:val="28"/>
          <w:szCs w:val="28"/>
          <w:lang w:val="nl-NL"/>
        </w:rPr>
      </w:pPr>
      <w:r w:rsidRPr="00D46E4B">
        <w:rPr>
          <w:rFonts w:ascii="Times New Roman" w:eastAsia="Times New Roman" w:hAnsi="Times New Roman" w:cs="Times New Roman"/>
          <w:sz w:val="28"/>
          <w:szCs w:val="28"/>
          <w:lang w:val="nl-NL"/>
        </w:rPr>
        <w:t>c) Các cơ quan, tổ chức và cá nhân khác có liên quan.</w:t>
      </w:r>
    </w:p>
    <w:p w14:paraId="630ABCA8" w14:textId="06683ABB" w:rsidR="0005200A" w:rsidRPr="00D46E4B" w:rsidRDefault="003344A4" w:rsidP="004D2AAB">
      <w:pPr>
        <w:spacing w:before="120" w:after="120" w:line="264" w:lineRule="auto"/>
        <w:ind w:firstLine="720"/>
        <w:jc w:val="both"/>
        <w:rPr>
          <w:rFonts w:ascii="Times New Roman" w:hAnsi="Times New Roman" w:cs="Times New Roman"/>
          <w:b/>
          <w:bCs/>
          <w:sz w:val="28"/>
          <w:szCs w:val="28"/>
          <w:lang w:val="nl-NL"/>
        </w:rPr>
      </w:pPr>
      <w:r w:rsidRPr="00D46E4B">
        <w:rPr>
          <w:rFonts w:ascii="Times New Roman" w:hAnsi="Times New Roman" w:cs="Times New Roman"/>
          <w:b/>
          <w:sz w:val="28"/>
          <w:szCs w:val="28"/>
          <w:lang w:val="nl-NL"/>
        </w:rPr>
        <w:t xml:space="preserve">Điều </w:t>
      </w:r>
      <w:r w:rsidR="00457F9A" w:rsidRPr="00D46E4B">
        <w:rPr>
          <w:rFonts w:ascii="Times New Roman" w:hAnsi="Times New Roman" w:cs="Times New Roman"/>
          <w:b/>
          <w:sz w:val="28"/>
          <w:szCs w:val="28"/>
          <w:lang w:val="nl-NL"/>
        </w:rPr>
        <w:t>2</w:t>
      </w:r>
      <w:r w:rsidRPr="00D46E4B">
        <w:rPr>
          <w:rFonts w:ascii="Times New Roman" w:hAnsi="Times New Roman" w:cs="Times New Roman"/>
          <w:b/>
          <w:sz w:val="28"/>
          <w:szCs w:val="28"/>
          <w:lang w:val="nl-NL"/>
        </w:rPr>
        <w:t xml:space="preserve">. </w:t>
      </w:r>
      <w:r w:rsidR="001675B4" w:rsidRPr="00D46E4B">
        <w:rPr>
          <w:rFonts w:ascii="Times New Roman" w:hAnsi="Times New Roman"/>
          <w:b/>
          <w:bCs/>
          <w:sz w:val="28"/>
          <w:szCs w:val="28"/>
          <w:lang w:val="nl-NL" w:eastAsia="x-none"/>
        </w:rPr>
        <w:t>Tỷ lệ chi phí quản lý</w:t>
      </w:r>
      <w:r w:rsidR="00AB4F5B" w:rsidRPr="00D46E4B">
        <w:rPr>
          <w:rFonts w:ascii="Times New Roman" w:hAnsi="Times New Roman"/>
          <w:b/>
          <w:bCs/>
          <w:sz w:val="28"/>
          <w:szCs w:val="28"/>
          <w:lang w:val="nl-NL" w:eastAsia="x-none"/>
        </w:rPr>
        <w:t xml:space="preserve"> và</w:t>
      </w:r>
      <w:r w:rsidR="001675B4" w:rsidRPr="00D46E4B">
        <w:rPr>
          <w:rFonts w:ascii="Times New Roman" w:hAnsi="Times New Roman"/>
          <w:b/>
          <w:bCs/>
          <w:sz w:val="28"/>
          <w:szCs w:val="28"/>
          <w:lang w:val="nl-NL" w:eastAsia="x-none"/>
        </w:rPr>
        <w:t xml:space="preserve"> mức chi trả thù lao </w:t>
      </w:r>
      <w:r w:rsidR="00AB4F5B" w:rsidRPr="00D46E4B">
        <w:rPr>
          <w:rFonts w:ascii="Times New Roman" w:hAnsi="Times New Roman"/>
          <w:b/>
          <w:bCs/>
          <w:sz w:val="28"/>
          <w:szCs w:val="28"/>
          <w:lang w:val="nl-NL" w:eastAsia="x-none"/>
        </w:rPr>
        <w:t>hoặc</w:t>
      </w:r>
      <w:r w:rsidR="001675B4" w:rsidRPr="00D46E4B">
        <w:rPr>
          <w:rFonts w:ascii="Times New Roman" w:hAnsi="Times New Roman"/>
          <w:b/>
          <w:bCs/>
          <w:sz w:val="28"/>
          <w:szCs w:val="28"/>
          <w:lang w:val="nl-NL" w:eastAsia="x-none"/>
        </w:rPr>
        <w:t xml:space="preserve"> chi phí dịch vụ chi trả cho người thụ hưởng</w:t>
      </w:r>
    </w:p>
    <w:p w14:paraId="24D9458A" w14:textId="4EE2B39C" w:rsidR="001675B4" w:rsidRPr="00D46E4B" w:rsidRDefault="001675B4" w:rsidP="004D2AAB">
      <w:pPr>
        <w:shd w:val="clear" w:color="auto" w:fill="FFFFFF"/>
        <w:spacing w:before="120" w:after="120" w:line="264" w:lineRule="auto"/>
        <w:ind w:firstLine="720"/>
        <w:jc w:val="both"/>
        <w:textAlignment w:val="baseline"/>
        <w:rPr>
          <w:rFonts w:ascii="Times New Roman" w:hAnsi="Times New Roman"/>
          <w:sz w:val="28"/>
          <w:szCs w:val="28"/>
          <w:bdr w:val="none" w:sz="0" w:space="0" w:color="auto" w:frame="1"/>
          <w:lang w:val="nl-NL"/>
        </w:rPr>
      </w:pPr>
      <w:r w:rsidRPr="00D46E4B">
        <w:rPr>
          <w:rFonts w:ascii="Times New Roman" w:hAnsi="Times New Roman"/>
          <w:bCs/>
          <w:sz w:val="28"/>
          <w:szCs w:val="28"/>
          <w:lang w:val="nl-NL"/>
        </w:rPr>
        <w:t xml:space="preserve">1. </w:t>
      </w:r>
      <w:r w:rsidR="005B6258" w:rsidRPr="00D46E4B">
        <w:rPr>
          <w:rFonts w:ascii="Times New Roman" w:hAnsi="Times New Roman" w:cs="Times New Roman"/>
          <w:sz w:val="28"/>
          <w:szCs w:val="28"/>
          <w:lang w:val="nl-NL"/>
        </w:rPr>
        <w:t xml:space="preserve">Tỷ lệ </w:t>
      </w:r>
      <w:r w:rsidR="00AB4F5B" w:rsidRPr="00D46E4B">
        <w:rPr>
          <w:rFonts w:ascii="Times New Roman" w:hAnsi="Times New Roman" w:cs="Times New Roman"/>
          <w:sz w:val="28"/>
          <w:szCs w:val="28"/>
          <w:lang w:val="nl-NL"/>
        </w:rPr>
        <w:t>chi</w:t>
      </w:r>
      <w:r w:rsidR="005B6258" w:rsidRPr="00D46E4B">
        <w:rPr>
          <w:rFonts w:ascii="Times New Roman" w:hAnsi="Times New Roman" w:cs="Times New Roman"/>
          <w:sz w:val="28"/>
          <w:szCs w:val="28"/>
          <w:lang w:val="nl-NL"/>
        </w:rPr>
        <w:t xml:space="preserve"> phí quản lý </w:t>
      </w:r>
      <w:r w:rsidR="00AB4F5B" w:rsidRPr="00D46E4B">
        <w:rPr>
          <w:rFonts w:ascii="Times New Roman" w:hAnsi="Times New Roman" w:cs="Times New Roman"/>
          <w:sz w:val="28"/>
          <w:szCs w:val="28"/>
          <w:lang w:val="nl-NL"/>
        </w:rPr>
        <w:t xml:space="preserve">được phân bổ theo tỷ lệ phần trăm (%) </w:t>
      </w:r>
      <w:r w:rsidR="005B6258" w:rsidRPr="00D46E4B">
        <w:rPr>
          <w:rFonts w:ascii="Times New Roman" w:hAnsi="Times New Roman" w:cs="Times New Roman"/>
          <w:sz w:val="28"/>
          <w:szCs w:val="28"/>
          <w:lang w:val="nl-NL"/>
        </w:rPr>
        <w:t>được trung ương bố trí trong dự toán hằng năm cho tỉ</w:t>
      </w:r>
      <w:r w:rsidR="00AB4F5B" w:rsidRPr="00D46E4B">
        <w:rPr>
          <w:rFonts w:ascii="Times New Roman" w:hAnsi="Times New Roman" w:cs="Times New Roman"/>
          <w:sz w:val="28"/>
          <w:szCs w:val="28"/>
          <w:lang w:val="nl-NL"/>
        </w:rPr>
        <w:t>nh.</w:t>
      </w:r>
    </w:p>
    <w:p w14:paraId="3E4D8AA9" w14:textId="7B20079C" w:rsidR="001675B4" w:rsidRPr="00D46E4B" w:rsidRDefault="001675B4" w:rsidP="004D2AAB">
      <w:pPr>
        <w:shd w:val="clear" w:color="auto" w:fill="FFFFFF"/>
        <w:spacing w:before="120" w:after="120" w:line="264" w:lineRule="auto"/>
        <w:ind w:firstLine="720"/>
        <w:jc w:val="both"/>
        <w:textAlignment w:val="baseline"/>
        <w:rPr>
          <w:rFonts w:ascii="Times New Roman" w:hAnsi="Times New Roman"/>
          <w:sz w:val="28"/>
          <w:szCs w:val="28"/>
          <w:bdr w:val="none" w:sz="0" w:space="0" w:color="auto" w:frame="1"/>
          <w:lang w:val="nl-NL"/>
        </w:rPr>
      </w:pPr>
      <w:r w:rsidRPr="00D46E4B">
        <w:rPr>
          <w:rFonts w:ascii="Times New Roman" w:hAnsi="Times New Roman"/>
          <w:sz w:val="28"/>
          <w:szCs w:val="28"/>
          <w:bdr w:val="none" w:sz="0" w:space="0" w:color="auto" w:frame="1"/>
          <w:lang w:val="nl-NL"/>
        </w:rPr>
        <w:t xml:space="preserve">a) </w:t>
      </w:r>
      <w:r w:rsidR="00AB4F5B" w:rsidRPr="00D46E4B">
        <w:rPr>
          <w:rFonts w:ascii="Times New Roman" w:hAnsi="Times New Roman"/>
          <w:sz w:val="28"/>
          <w:szCs w:val="28"/>
          <w:bdr w:val="none" w:sz="0" w:space="0" w:color="auto" w:frame="1"/>
          <w:lang w:val="nl-NL"/>
        </w:rPr>
        <w:t>Chi tại c</w:t>
      </w:r>
      <w:r w:rsidR="000A70C9" w:rsidRPr="00D46E4B">
        <w:rPr>
          <w:rFonts w:ascii="Times New Roman" w:hAnsi="Times New Roman" w:cs="Times New Roman"/>
          <w:sz w:val="28"/>
          <w:szCs w:val="28"/>
          <w:lang w:val="nl-NL"/>
        </w:rPr>
        <w:t xml:space="preserve">ấp tỉnh </w:t>
      </w:r>
      <w:r w:rsidR="00AB4F5B" w:rsidRPr="00D46E4B">
        <w:rPr>
          <w:rFonts w:ascii="Times New Roman" w:hAnsi="Times New Roman" w:cs="Times New Roman"/>
          <w:sz w:val="28"/>
          <w:szCs w:val="28"/>
          <w:lang w:val="nl-NL"/>
        </w:rPr>
        <w:t>là</w:t>
      </w:r>
      <w:r w:rsidR="00EB3802" w:rsidRPr="00D46E4B">
        <w:rPr>
          <w:rFonts w:ascii="Times New Roman" w:hAnsi="Times New Roman" w:cs="Times New Roman"/>
          <w:sz w:val="28"/>
          <w:szCs w:val="28"/>
          <w:lang w:val="nl-NL"/>
        </w:rPr>
        <w:t xml:space="preserve"> 20</w:t>
      </w:r>
      <w:r w:rsidR="000A70C9" w:rsidRPr="00D46E4B">
        <w:rPr>
          <w:rFonts w:ascii="Times New Roman" w:hAnsi="Times New Roman" w:cs="Times New Roman"/>
          <w:sz w:val="28"/>
          <w:szCs w:val="28"/>
          <w:lang w:val="nl-NL"/>
        </w:rPr>
        <w:t xml:space="preserve">% </w:t>
      </w:r>
      <w:r w:rsidR="00AB4F5B" w:rsidRPr="00D46E4B">
        <w:rPr>
          <w:rFonts w:ascii="Times New Roman" w:hAnsi="Times New Roman" w:cs="Times New Roman"/>
          <w:sz w:val="28"/>
          <w:szCs w:val="28"/>
          <w:lang w:val="nl-NL"/>
        </w:rPr>
        <w:t xml:space="preserve">trên </w:t>
      </w:r>
      <w:r w:rsidR="000A70C9" w:rsidRPr="00D46E4B">
        <w:rPr>
          <w:rFonts w:ascii="Times New Roman" w:hAnsi="Times New Roman" w:cs="Times New Roman"/>
          <w:sz w:val="28"/>
          <w:szCs w:val="28"/>
          <w:lang w:val="nl-NL"/>
        </w:rPr>
        <w:t xml:space="preserve">tổng </w:t>
      </w:r>
      <w:r w:rsidR="00AB4F5B" w:rsidRPr="00D46E4B">
        <w:rPr>
          <w:rFonts w:ascii="Times New Roman" w:hAnsi="Times New Roman" w:cs="Times New Roman"/>
          <w:sz w:val="28"/>
          <w:szCs w:val="28"/>
          <w:lang w:val="nl-NL"/>
        </w:rPr>
        <w:t>chi</w:t>
      </w:r>
      <w:r w:rsidR="000A70C9" w:rsidRPr="00D46E4B">
        <w:rPr>
          <w:rFonts w:ascii="Times New Roman" w:hAnsi="Times New Roman" w:cs="Times New Roman"/>
          <w:sz w:val="28"/>
          <w:szCs w:val="28"/>
          <w:lang w:val="nl-NL"/>
        </w:rPr>
        <w:t xml:space="preserve"> phí quản lý </w:t>
      </w:r>
      <w:r w:rsidR="00AB4F5B" w:rsidRPr="00D46E4B">
        <w:rPr>
          <w:rFonts w:ascii="Times New Roman" w:hAnsi="Times New Roman" w:cs="Times New Roman"/>
          <w:sz w:val="28"/>
          <w:szCs w:val="28"/>
          <w:lang w:val="nl-NL"/>
        </w:rPr>
        <w:t xml:space="preserve">được giao dự toán hằng năm của tỉnh. </w:t>
      </w:r>
    </w:p>
    <w:p w14:paraId="535CBB15" w14:textId="7E846887" w:rsidR="008C5BEB" w:rsidRPr="00D46E4B" w:rsidRDefault="001675B4" w:rsidP="004D2AAB">
      <w:pPr>
        <w:shd w:val="clear" w:color="auto" w:fill="FFFFFF"/>
        <w:spacing w:before="120" w:after="120" w:line="264" w:lineRule="auto"/>
        <w:ind w:firstLine="720"/>
        <w:jc w:val="both"/>
        <w:textAlignment w:val="baseline"/>
        <w:rPr>
          <w:rFonts w:ascii="Times New Roman" w:eastAsia="Times New Roman" w:hAnsi="Times New Roman" w:cs="Times New Roman"/>
          <w:sz w:val="28"/>
          <w:szCs w:val="28"/>
          <w:bdr w:val="none" w:sz="0" w:space="0" w:color="auto" w:frame="1"/>
          <w:lang w:val="nl-NL"/>
        </w:rPr>
      </w:pPr>
      <w:r w:rsidRPr="00D46E4B">
        <w:rPr>
          <w:rFonts w:ascii="Times New Roman" w:hAnsi="Times New Roman"/>
          <w:w w:val="105"/>
          <w:sz w:val="28"/>
          <w:szCs w:val="28"/>
          <w:bdr w:val="none" w:sz="0" w:space="0" w:color="auto" w:frame="1"/>
          <w:lang w:val="nl-NL"/>
        </w:rPr>
        <w:t>b)</w:t>
      </w:r>
      <w:r w:rsidRPr="00D46E4B">
        <w:rPr>
          <w:rFonts w:ascii="Times New Roman" w:hAnsi="Times New Roman" w:cs="Times New Roman"/>
          <w:w w:val="105"/>
          <w:sz w:val="28"/>
          <w:szCs w:val="28"/>
          <w:bdr w:val="none" w:sz="0" w:space="0" w:color="auto" w:frame="1"/>
          <w:lang w:val="nl-NL"/>
        </w:rPr>
        <w:t xml:space="preserve"> </w:t>
      </w:r>
      <w:r w:rsidR="00AB4F5B" w:rsidRPr="00D46E4B">
        <w:rPr>
          <w:rFonts w:ascii="Times New Roman" w:hAnsi="Times New Roman"/>
          <w:sz w:val="28"/>
          <w:szCs w:val="28"/>
          <w:bdr w:val="none" w:sz="0" w:space="0" w:color="auto" w:frame="1"/>
          <w:lang w:val="nl-NL"/>
        </w:rPr>
        <w:t>Chi tại c</w:t>
      </w:r>
      <w:r w:rsidR="00AB4F5B" w:rsidRPr="00D46E4B">
        <w:rPr>
          <w:rFonts w:ascii="Times New Roman" w:hAnsi="Times New Roman" w:cs="Times New Roman"/>
          <w:sz w:val="28"/>
          <w:szCs w:val="28"/>
          <w:lang w:val="nl-NL"/>
        </w:rPr>
        <w:t>ấp</w:t>
      </w:r>
      <w:r w:rsidR="000A70C9" w:rsidRPr="00D46E4B">
        <w:rPr>
          <w:rFonts w:ascii="Times New Roman" w:hAnsi="Times New Roman" w:cs="Times New Roman"/>
          <w:sz w:val="28"/>
          <w:szCs w:val="28"/>
          <w:lang w:val="nl-NL"/>
        </w:rPr>
        <w:t xml:space="preserve"> xã </w:t>
      </w:r>
      <w:r w:rsidR="00AB4F5B" w:rsidRPr="00D46E4B">
        <w:rPr>
          <w:rFonts w:ascii="Times New Roman" w:hAnsi="Times New Roman" w:cs="Times New Roman"/>
          <w:sz w:val="28"/>
          <w:szCs w:val="28"/>
          <w:lang w:val="nl-NL"/>
        </w:rPr>
        <w:t>là</w:t>
      </w:r>
      <w:r w:rsidR="000A70C9" w:rsidRPr="00D46E4B">
        <w:rPr>
          <w:rFonts w:ascii="Times New Roman" w:hAnsi="Times New Roman" w:cs="Times New Roman"/>
          <w:sz w:val="28"/>
          <w:szCs w:val="28"/>
          <w:lang w:val="nl-NL"/>
        </w:rPr>
        <w:t xml:space="preserve"> 8</w:t>
      </w:r>
      <w:r w:rsidR="00EB3802" w:rsidRPr="00D46E4B">
        <w:rPr>
          <w:rFonts w:ascii="Times New Roman" w:hAnsi="Times New Roman" w:cs="Times New Roman"/>
          <w:sz w:val="28"/>
          <w:szCs w:val="28"/>
          <w:lang w:val="nl-NL"/>
        </w:rPr>
        <w:t>0</w:t>
      </w:r>
      <w:r w:rsidR="000A70C9" w:rsidRPr="00D46E4B">
        <w:rPr>
          <w:rFonts w:ascii="Times New Roman" w:hAnsi="Times New Roman" w:cs="Times New Roman"/>
          <w:sz w:val="28"/>
          <w:szCs w:val="28"/>
          <w:lang w:val="nl-NL"/>
        </w:rPr>
        <w:t xml:space="preserve">% </w:t>
      </w:r>
      <w:r w:rsidR="00AB4F5B" w:rsidRPr="00D46E4B">
        <w:rPr>
          <w:rFonts w:ascii="Times New Roman" w:hAnsi="Times New Roman" w:cs="Times New Roman"/>
          <w:sz w:val="28"/>
          <w:szCs w:val="28"/>
          <w:lang w:val="nl-NL"/>
        </w:rPr>
        <w:t>trên tổng chi phí quản lý được giao dự toán hằng năm của tỉnh.</w:t>
      </w:r>
      <w:r w:rsidR="000A70C9" w:rsidRPr="00D46E4B">
        <w:rPr>
          <w:rFonts w:ascii="Times New Roman" w:hAnsi="Times New Roman" w:cs="Times New Roman"/>
          <w:sz w:val="28"/>
          <w:szCs w:val="28"/>
          <w:lang w:val="nl-NL"/>
        </w:rPr>
        <w:t xml:space="preserve"> </w:t>
      </w:r>
      <w:r w:rsidR="00AB4F5B" w:rsidRPr="00D46E4B">
        <w:rPr>
          <w:rFonts w:ascii="Times New Roman" w:hAnsi="Times New Roman" w:cs="Times New Roman"/>
          <w:sz w:val="28"/>
          <w:szCs w:val="28"/>
          <w:lang w:val="nl-NL"/>
        </w:rPr>
        <w:t>M</w:t>
      </w:r>
      <w:r w:rsidR="000A70C9" w:rsidRPr="00D46E4B">
        <w:rPr>
          <w:rFonts w:ascii="Times New Roman" w:hAnsi="Times New Roman" w:cs="Times New Roman"/>
          <w:sz w:val="28"/>
          <w:szCs w:val="28"/>
          <w:lang w:val="nl-NL"/>
        </w:rPr>
        <w:t xml:space="preserve">ức </w:t>
      </w:r>
      <w:r w:rsidR="00AB4F5B" w:rsidRPr="00D46E4B">
        <w:rPr>
          <w:rFonts w:ascii="Times New Roman" w:hAnsi="Times New Roman" w:cs="Times New Roman"/>
          <w:sz w:val="28"/>
          <w:szCs w:val="28"/>
          <w:lang w:val="nl-NL"/>
        </w:rPr>
        <w:t xml:space="preserve">chi </w:t>
      </w:r>
      <w:r w:rsidR="000A70C9" w:rsidRPr="00D46E4B">
        <w:rPr>
          <w:rFonts w:ascii="Times New Roman" w:hAnsi="Times New Roman" w:cs="Times New Roman"/>
          <w:sz w:val="28"/>
          <w:szCs w:val="28"/>
          <w:lang w:val="nl-NL"/>
        </w:rPr>
        <w:t>cụ thể của từng xã, phường thực hiện theo Phụ lục ban hành kèm theo Nghị quyết này</w:t>
      </w:r>
      <w:r w:rsidR="008C5BEB" w:rsidRPr="00D46E4B">
        <w:rPr>
          <w:rFonts w:ascii="Times New Roman" w:eastAsia="Times New Roman" w:hAnsi="Times New Roman" w:cs="Times New Roman"/>
          <w:sz w:val="28"/>
          <w:szCs w:val="28"/>
          <w:bdr w:val="none" w:sz="0" w:space="0" w:color="auto" w:frame="1"/>
          <w:lang w:val="nl-NL"/>
        </w:rPr>
        <w:t>.</w:t>
      </w:r>
    </w:p>
    <w:p w14:paraId="2781F5AA" w14:textId="48E8DD63" w:rsidR="003344A4" w:rsidRPr="00D46E4B" w:rsidRDefault="003344A4" w:rsidP="004D2AAB">
      <w:pPr>
        <w:shd w:val="clear" w:color="auto" w:fill="FFFFFF"/>
        <w:spacing w:before="120" w:after="120" w:line="264" w:lineRule="auto"/>
        <w:ind w:firstLine="720"/>
        <w:jc w:val="both"/>
        <w:textAlignment w:val="baseline"/>
        <w:rPr>
          <w:rFonts w:ascii="Times New Roman" w:hAnsi="Times New Roman" w:cs="Times New Roman"/>
          <w:sz w:val="28"/>
          <w:szCs w:val="28"/>
          <w:lang w:val="nl-NL"/>
        </w:rPr>
      </w:pPr>
      <w:r w:rsidRPr="00D46E4B">
        <w:rPr>
          <w:rFonts w:ascii="Times New Roman" w:eastAsia="Times New Roman" w:hAnsi="Times New Roman" w:cs="Times New Roman"/>
          <w:sz w:val="28"/>
          <w:szCs w:val="28"/>
          <w:lang w:val="nl-NL"/>
        </w:rPr>
        <w:t xml:space="preserve">2. </w:t>
      </w:r>
      <w:r w:rsidR="001675B4" w:rsidRPr="00D46E4B">
        <w:rPr>
          <w:rFonts w:ascii="Times New Roman" w:hAnsi="Times New Roman"/>
          <w:sz w:val="28"/>
          <w:szCs w:val="28"/>
          <w:bdr w:val="none" w:sz="0" w:space="0" w:color="auto" w:frame="1"/>
          <w:lang w:val="nl-NL"/>
        </w:rPr>
        <w:t>Tỷ lệ c</w:t>
      </w:r>
      <w:r w:rsidR="001675B4" w:rsidRPr="00D46E4B">
        <w:rPr>
          <w:rFonts w:ascii="Times New Roman" w:hAnsi="Times New Roman"/>
          <w:sz w:val="28"/>
          <w:szCs w:val="28"/>
          <w:lang w:val="nl-NL"/>
        </w:rPr>
        <w:t xml:space="preserve">hi phí quản lý, mức chi trả thù lao </w:t>
      </w:r>
      <w:r w:rsidR="001675B4" w:rsidRPr="00D46E4B">
        <w:rPr>
          <w:rFonts w:ascii="Times New Roman" w:hAnsi="Times New Roman"/>
          <w:sz w:val="28"/>
          <w:szCs w:val="28"/>
          <w:lang w:val="pt-BR"/>
        </w:rPr>
        <w:t xml:space="preserve">cho người trực tiếp chi trả trợ cấp </w:t>
      </w:r>
      <w:r w:rsidR="001675B4" w:rsidRPr="00D46E4B">
        <w:rPr>
          <w:rFonts w:ascii="Times New Roman" w:hAnsi="Times New Roman"/>
          <w:sz w:val="28"/>
          <w:szCs w:val="28"/>
          <w:lang w:val="nl-NL"/>
        </w:rPr>
        <w:t xml:space="preserve">đến người thụ hưởng </w:t>
      </w:r>
      <w:r w:rsidR="001675B4" w:rsidRPr="00D46E4B">
        <w:rPr>
          <w:rFonts w:ascii="Times New Roman" w:hAnsi="Times New Roman"/>
          <w:bCs/>
          <w:sz w:val="28"/>
          <w:szCs w:val="28"/>
          <w:lang w:val="nl-NL"/>
        </w:rPr>
        <w:t xml:space="preserve">và mức chi </w:t>
      </w:r>
      <w:r w:rsidR="00510AD8" w:rsidRPr="00D46E4B">
        <w:rPr>
          <w:rFonts w:ascii="Times New Roman" w:hAnsi="Times New Roman"/>
          <w:bCs/>
          <w:sz w:val="28"/>
          <w:szCs w:val="28"/>
          <w:lang w:val="nl-NL"/>
        </w:rPr>
        <w:t xml:space="preserve">phí chi </w:t>
      </w:r>
      <w:r w:rsidR="001675B4" w:rsidRPr="00D46E4B">
        <w:rPr>
          <w:rFonts w:ascii="Times New Roman" w:hAnsi="Times New Roman"/>
          <w:bCs/>
          <w:sz w:val="28"/>
          <w:szCs w:val="28"/>
          <w:lang w:val="nl-NL"/>
        </w:rPr>
        <w:t xml:space="preserve">trả cho </w:t>
      </w:r>
      <w:r w:rsidR="001675B4" w:rsidRPr="00D46E4B">
        <w:rPr>
          <w:rFonts w:ascii="Times New Roman" w:eastAsia="SimSun" w:hAnsi="Times New Roman"/>
          <w:sz w:val="28"/>
          <w:szCs w:val="28"/>
          <w:lang w:val="nl-NL"/>
        </w:rPr>
        <w:t>tổ chức dịch vụ chi trả</w:t>
      </w:r>
      <w:r w:rsidR="001675B4" w:rsidRPr="00D46E4B">
        <w:rPr>
          <w:rFonts w:ascii="Times New Roman" w:hAnsi="Times New Roman"/>
          <w:sz w:val="28"/>
          <w:szCs w:val="28"/>
          <w:lang w:val="nl-NL"/>
        </w:rPr>
        <w:t xml:space="preserve"> của từng xã, phường trên địa bàn tỉnh</w:t>
      </w:r>
      <w:r w:rsidR="001A139F" w:rsidRPr="00D46E4B">
        <w:rPr>
          <w:rFonts w:ascii="Times New Roman" w:hAnsi="Times New Roman" w:cs="Times New Roman"/>
          <w:sz w:val="28"/>
          <w:szCs w:val="28"/>
          <w:lang w:val="nl-NL"/>
        </w:rPr>
        <w:t>.</w:t>
      </w:r>
    </w:p>
    <w:p w14:paraId="3FBA36DA" w14:textId="7A7807AA" w:rsidR="00823793" w:rsidRPr="00D46E4B" w:rsidRDefault="003344A4" w:rsidP="004D2AAB">
      <w:pPr>
        <w:shd w:val="clear" w:color="auto" w:fill="FFFFFF"/>
        <w:spacing w:before="120" w:after="120" w:line="264" w:lineRule="auto"/>
        <w:ind w:firstLine="720"/>
        <w:jc w:val="both"/>
        <w:textAlignment w:val="baseline"/>
        <w:rPr>
          <w:rFonts w:ascii="Times New Roman" w:eastAsia="Times New Roman" w:hAnsi="Times New Roman" w:cs="Times New Roman"/>
          <w:sz w:val="28"/>
          <w:szCs w:val="28"/>
          <w:lang w:val="nl-NL"/>
        </w:rPr>
      </w:pPr>
      <w:r w:rsidRPr="00D46E4B">
        <w:rPr>
          <w:rFonts w:ascii="Times New Roman" w:eastAsia="Times New Roman" w:hAnsi="Times New Roman" w:cs="Times New Roman"/>
          <w:sz w:val="28"/>
          <w:szCs w:val="28"/>
          <w:lang w:val="nl-NL"/>
        </w:rPr>
        <w:t xml:space="preserve">a) </w:t>
      </w:r>
      <w:r w:rsidR="000A70C9" w:rsidRPr="00D46E4B">
        <w:rPr>
          <w:rFonts w:ascii="Times New Roman" w:hAnsi="Times New Roman" w:cs="Times New Roman"/>
          <w:sz w:val="28"/>
          <w:szCs w:val="28"/>
          <w:lang w:val="nl-NL"/>
        </w:rPr>
        <w:t>Tỷ lệ chi phí quản lý của từng xã, phường được xác định trên cơ sở số lượng đối tượng đang hưởng chế độ và điều kiện địa bàn của từng xã, phường; mức cụ thể được quy đổi theo tỷ lệ phần trăm (%) để áp dụng trên tổng kinh phí chi trả trợ cấp, phụ cấp được giao trong năm của từng xã, phường theo Phụ lục ban hành kèm theo Nghị quyết này</w:t>
      </w:r>
      <w:r w:rsidR="003D1781" w:rsidRPr="00D46E4B">
        <w:rPr>
          <w:rFonts w:ascii="Times New Roman" w:hAnsi="Times New Roman" w:cs="Times New Roman"/>
          <w:sz w:val="28"/>
          <w:szCs w:val="28"/>
          <w:lang w:val="nl-NL"/>
        </w:rPr>
        <w:t>;</w:t>
      </w:r>
    </w:p>
    <w:p w14:paraId="65D71698" w14:textId="67C9793F" w:rsidR="003344A4" w:rsidRPr="00D46E4B" w:rsidRDefault="004843C3" w:rsidP="004D2AAB">
      <w:pPr>
        <w:shd w:val="clear" w:color="auto" w:fill="FFFFFF"/>
        <w:spacing w:before="120" w:after="120" w:line="264" w:lineRule="auto"/>
        <w:ind w:firstLine="720"/>
        <w:jc w:val="center"/>
        <w:textAlignment w:val="baseline"/>
        <w:rPr>
          <w:rFonts w:ascii="Times New Roman" w:eastAsia="Times New Roman" w:hAnsi="Times New Roman" w:cs="Times New Roman"/>
          <w:i/>
          <w:sz w:val="28"/>
          <w:szCs w:val="28"/>
        </w:rPr>
      </w:pPr>
      <w:r w:rsidRPr="00D46E4B">
        <w:rPr>
          <w:rFonts w:ascii="Times New Roman" w:eastAsia="Times New Roman" w:hAnsi="Times New Roman" w:cs="Times New Roman"/>
          <w:i/>
          <w:sz w:val="28"/>
          <w:szCs w:val="28"/>
        </w:rPr>
        <w:t>(</w:t>
      </w:r>
      <w:r w:rsidR="00823793" w:rsidRPr="00D46E4B">
        <w:rPr>
          <w:rFonts w:ascii="Times New Roman" w:eastAsia="Times New Roman" w:hAnsi="Times New Roman" w:cs="Times New Roman"/>
          <w:i/>
          <w:sz w:val="28"/>
          <w:szCs w:val="28"/>
        </w:rPr>
        <w:t>C</w:t>
      </w:r>
      <w:r w:rsidRPr="00D46E4B">
        <w:rPr>
          <w:rFonts w:ascii="Times New Roman" w:eastAsia="Times New Roman" w:hAnsi="Times New Roman" w:cs="Times New Roman"/>
          <w:i/>
          <w:sz w:val="28"/>
          <w:szCs w:val="28"/>
        </w:rPr>
        <w:t>hi tiết</w:t>
      </w:r>
      <w:r w:rsidR="00823793" w:rsidRPr="00D46E4B">
        <w:rPr>
          <w:rFonts w:ascii="Times New Roman" w:eastAsia="Times New Roman" w:hAnsi="Times New Roman" w:cs="Times New Roman"/>
          <w:i/>
          <w:sz w:val="28"/>
          <w:szCs w:val="28"/>
        </w:rPr>
        <w:t xml:space="preserve"> mức chi</w:t>
      </w:r>
      <w:r w:rsidR="00080EFB" w:rsidRPr="00D46E4B">
        <w:rPr>
          <w:rFonts w:ascii="Times New Roman" w:eastAsia="Times New Roman" w:hAnsi="Times New Roman" w:cs="Times New Roman"/>
          <w:i/>
          <w:sz w:val="28"/>
          <w:szCs w:val="28"/>
        </w:rPr>
        <w:t xml:space="preserve"> tại </w:t>
      </w:r>
      <w:r w:rsidR="007B6EB3" w:rsidRPr="00D46E4B">
        <w:rPr>
          <w:rFonts w:ascii="Times New Roman" w:eastAsia="Times New Roman" w:hAnsi="Times New Roman" w:cs="Times New Roman"/>
          <w:i/>
          <w:sz w:val="28"/>
          <w:szCs w:val="28"/>
        </w:rPr>
        <w:t xml:space="preserve">cột C </w:t>
      </w:r>
      <w:r w:rsidR="000250BC" w:rsidRPr="00D46E4B">
        <w:rPr>
          <w:rFonts w:ascii="Times New Roman" w:eastAsia="Times New Roman" w:hAnsi="Times New Roman" w:cs="Times New Roman"/>
          <w:i/>
          <w:sz w:val="28"/>
          <w:szCs w:val="28"/>
        </w:rPr>
        <w:t>P</w:t>
      </w:r>
      <w:r w:rsidRPr="00D46E4B">
        <w:rPr>
          <w:rFonts w:ascii="Times New Roman" w:eastAsia="Times New Roman" w:hAnsi="Times New Roman" w:cs="Times New Roman"/>
          <w:i/>
          <w:sz w:val="28"/>
          <w:szCs w:val="28"/>
        </w:rPr>
        <w:t xml:space="preserve">hụ </w:t>
      </w:r>
      <w:r w:rsidR="00FA6DD9" w:rsidRPr="00D46E4B">
        <w:rPr>
          <w:rFonts w:ascii="Times New Roman" w:eastAsia="Times New Roman" w:hAnsi="Times New Roman" w:cs="Times New Roman"/>
          <w:i/>
          <w:sz w:val="28"/>
          <w:szCs w:val="28"/>
        </w:rPr>
        <w:t xml:space="preserve">lục ban hành </w:t>
      </w:r>
      <w:r w:rsidRPr="00D46E4B">
        <w:rPr>
          <w:rFonts w:ascii="Times New Roman" w:eastAsia="Times New Roman" w:hAnsi="Times New Roman" w:cs="Times New Roman"/>
          <w:i/>
          <w:sz w:val="28"/>
          <w:szCs w:val="28"/>
        </w:rPr>
        <w:t xml:space="preserve">kèm </w:t>
      </w:r>
      <w:proofErr w:type="gramStart"/>
      <w:r w:rsidRPr="00D46E4B">
        <w:rPr>
          <w:rFonts w:ascii="Times New Roman" w:eastAsia="Times New Roman" w:hAnsi="Times New Roman" w:cs="Times New Roman"/>
          <w:i/>
          <w:sz w:val="28"/>
          <w:szCs w:val="28"/>
        </w:rPr>
        <w:t>theo</w:t>
      </w:r>
      <w:proofErr w:type="gramEnd"/>
      <w:r w:rsidR="00FA6DD9" w:rsidRPr="00D46E4B">
        <w:rPr>
          <w:rFonts w:ascii="Times New Roman" w:eastAsia="Times New Roman" w:hAnsi="Times New Roman" w:cs="Times New Roman"/>
          <w:i/>
          <w:sz w:val="28"/>
          <w:szCs w:val="28"/>
        </w:rPr>
        <w:t xml:space="preserve"> Nghị quyết này</w:t>
      </w:r>
      <w:r w:rsidRPr="00D46E4B">
        <w:rPr>
          <w:rFonts w:ascii="Times New Roman" w:eastAsia="Times New Roman" w:hAnsi="Times New Roman" w:cs="Times New Roman"/>
          <w:i/>
          <w:sz w:val="28"/>
          <w:szCs w:val="28"/>
        </w:rPr>
        <w:t>)</w:t>
      </w:r>
    </w:p>
    <w:p w14:paraId="078AB76A" w14:textId="18EA4330" w:rsidR="004843C3" w:rsidRPr="00D46E4B" w:rsidRDefault="003344A4" w:rsidP="004D2AAB">
      <w:pPr>
        <w:shd w:val="clear" w:color="auto" w:fill="FFFFFF"/>
        <w:spacing w:before="120" w:after="120" w:line="264" w:lineRule="auto"/>
        <w:ind w:firstLine="720"/>
        <w:jc w:val="both"/>
        <w:textAlignment w:val="baseline"/>
        <w:rPr>
          <w:rFonts w:ascii="Times New Roman" w:hAnsi="Times New Roman" w:cs="Times New Roman"/>
          <w:w w:val="105"/>
          <w:sz w:val="28"/>
          <w:szCs w:val="28"/>
        </w:rPr>
      </w:pPr>
      <w:r w:rsidRPr="00D46E4B">
        <w:rPr>
          <w:rFonts w:ascii="Times New Roman" w:eastAsia="Times New Roman" w:hAnsi="Times New Roman" w:cs="Times New Roman"/>
          <w:w w:val="105"/>
          <w:sz w:val="28"/>
          <w:szCs w:val="28"/>
        </w:rPr>
        <w:t xml:space="preserve">b) </w:t>
      </w:r>
      <w:r w:rsidR="000A70C9" w:rsidRPr="00D46E4B">
        <w:rPr>
          <w:rFonts w:ascii="Times New Roman" w:hAnsi="Times New Roman" w:cs="Times New Roman"/>
          <w:w w:val="105"/>
          <w:sz w:val="28"/>
          <w:szCs w:val="28"/>
          <w:lang w:val="nl-NL"/>
        </w:rPr>
        <w:t xml:space="preserve">Mức chi trả thù lao cho người trực tiếp chi trả trợ cấp đến người thụ hưởng được xác định theo tỷ lệ phần trăm (%) để áp dụng trên tổng kinh phí chi trả trợ cấp, phụ cấp được giao trong năm của từng xã, phường, áp dụng </w:t>
      </w:r>
      <w:r w:rsidR="000A70C9" w:rsidRPr="00D46E4B">
        <w:rPr>
          <w:rFonts w:ascii="Times New Roman" w:hAnsi="Times New Roman" w:cs="Times New Roman"/>
          <w:w w:val="105"/>
          <w:sz w:val="28"/>
          <w:szCs w:val="28"/>
          <w:lang w:val="nl-NL"/>
        </w:rPr>
        <w:lastRenderedPageBreak/>
        <w:t>đối với trường hợp cơ quan, đơn vị được cấp có thẩm quyền giao trực tiếp thực hiện chi trả</w:t>
      </w:r>
      <w:r w:rsidR="003D1781" w:rsidRPr="00D46E4B">
        <w:rPr>
          <w:rFonts w:ascii="Times New Roman" w:hAnsi="Times New Roman" w:cs="Times New Roman"/>
          <w:w w:val="105"/>
          <w:sz w:val="28"/>
          <w:szCs w:val="28"/>
        </w:rPr>
        <w:t>.</w:t>
      </w:r>
      <w:r w:rsidR="00BD6D03" w:rsidRPr="00D46E4B">
        <w:rPr>
          <w:rFonts w:ascii="Times New Roman" w:hAnsi="Times New Roman" w:cs="Times New Roman"/>
          <w:w w:val="105"/>
          <w:sz w:val="28"/>
          <w:szCs w:val="28"/>
        </w:rPr>
        <w:t xml:space="preserve"> </w:t>
      </w:r>
    </w:p>
    <w:p w14:paraId="6FAB0A16" w14:textId="11FB4479" w:rsidR="00BD6D03" w:rsidRPr="00D46E4B" w:rsidRDefault="00823793" w:rsidP="004D2AAB">
      <w:pPr>
        <w:shd w:val="clear" w:color="auto" w:fill="FFFFFF"/>
        <w:spacing w:before="120" w:after="120" w:line="264" w:lineRule="auto"/>
        <w:ind w:firstLine="720"/>
        <w:jc w:val="center"/>
        <w:textAlignment w:val="baseline"/>
        <w:rPr>
          <w:rFonts w:ascii="Times New Roman" w:hAnsi="Times New Roman" w:cs="Times New Roman"/>
          <w:i/>
          <w:w w:val="105"/>
          <w:sz w:val="28"/>
          <w:szCs w:val="28"/>
          <w:highlight w:val="yellow"/>
        </w:rPr>
      </w:pPr>
      <w:r w:rsidRPr="00D46E4B">
        <w:rPr>
          <w:rFonts w:ascii="Times New Roman" w:hAnsi="Times New Roman" w:cs="Times New Roman"/>
          <w:i/>
          <w:w w:val="105"/>
          <w:sz w:val="28"/>
          <w:szCs w:val="28"/>
        </w:rPr>
        <w:t>(C</w:t>
      </w:r>
      <w:r w:rsidR="004843C3" w:rsidRPr="00D46E4B">
        <w:rPr>
          <w:rFonts w:ascii="Times New Roman" w:hAnsi="Times New Roman" w:cs="Times New Roman"/>
          <w:i/>
          <w:w w:val="105"/>
          <w:sz w:val="28"/>
          <w:szCs w:val="28"/>
        </w:rPr>
        <w:t>hi tiết</w:t>
      </w:r>
      <w:r w:rsidRPr="00D46E4B">
        <w:rPr>
          <w:rFonts w:ascii="Times New Roman" w:hAnsi="Times New Roman" w:cs="Times New Roman"/>
          <w:i/>
          <w:w w:val="105"/>
          <w:sz w:val="28"/>
          <w:szCs w:val="28"/>
        </w:rPr>
        <w:t xml:space="preserve"> mức chi</w:t>
      </w:r>
      <w:r w:rsidR="004843C3" w:rsidRPr="00D46E4B">
        <w:rPr>
          <w:rFonts w:ascii="Times New Roman" w:hAnsi="Times New Roman" w:cs="Times New Roman"/>
          <w:i/>
          <w:w w:val="105"/>
          <w:sz w:val="28"/>
          <w:szCs w:val="28"/>
        </w:rPr>
        <w:t xml:space="preserve"> tại </w:t>
      </w:r>
      <w:r w:rsidR="007B6EB3" w:rsidRPr="00D46E4B">
        <w:rPr>
          <w:rFonts w:ascii="Times New Roman" w:hAnsi="Times New Roman" w:cs="Times New Roman"/>
          <w:i/>
          <w:w w:val="105"/>
          <w:sz w:val="28"/>
          <w:szCs w:val="28"/>
        </w:rPr>
        <w:t xml:space="preserve">cột D </w:t>
      </w:r>
      <w:r w:rsidR="000250BC" w:rsidRPr="00D46E4B">
        <w:rPr>
          <w:rFonts w:ascii="Times New Roman" w:hAnsi="Times New Roman" w:cs="Times New Roman"/>
          <w:i/>
          <w:w w:val="105"/>
          <w:sz w:val="28"/>
          <w:szCs w:val="28"/>
        </w:rPr>
        <w:t>P</w:t>
      </w:r>
      <w:r w:rsidR="00FA6DD9" w:rsidRPr="00D46E4B">
        <w:rPr>
          <w:rFonts w:ascii="Times New Roman" w:eastAsia="Times New Roman" w:hAnsi="Times New Roman" w:cs="Times New Roman"/>
          <w:i/>
          <w:sz w:val="28"/>
          <w:szCs w:val="28"/>
        </w:rPr>
        <w:t xml:space="preserve">hụ lục ban hành kèm </w:t>
      </w:r>
      <w:proofErr w:type="gramStart"/>
      <w:r w:rsidR="00FA6DD9" w:rsidRPr="00D46E4B">
        <w:rPr>
          <w:rFonts w:ascii="Times New Roman" w:eastAsia="Times New Roman" w:hAnsi="Times New Roman" w:cs="Times New Roman"/>
          <w:i/>
          <w:sz w:val="28"/>
          <w:szCs w:val="28"/>
        </w:rPr>
        <w:t>theo</w:t>
      </w:r>
      <w:proofErr w:type="gramEnd"/>
      <w:r w:rsidR="00FA6DD9" w:rsidRPr="00D46E4B">
        <w:rPr>
          <w:rFonts w:ascii="Times New Roman" w:eastAsia="Times New Roman" w:hAnsi="Times New Roman" w:cs="Times New Roman"/>
          <w:i/>
          <w:sz w:val="28"/>
          <w:szCs w:val="28"/>
        </w:rPr>
        <w:t xml:space="preserve"> Nghị quyết này</w:t>
      </w:r>
      <w:r w:rsidR="004843C3" w:rsidRPr="00D46E4B">
        <w:rPr>
          <w:rFonts w:ascii="Times New Roman" w:hAnsi="Times New Roman" w:cs="Times New Roman"/>
          <w:i/>
          <w:w w:val="105"/>
          <w:sz w:val="28"/>
          <w:szCs w:val="28"/>
        </w:rPr>
        <w:t>)</w:t>
      </w:r>
    </w:p>
    <w:p w14:paraId="0FAEF11F" w14:textId="11E0886E" w:rsidR="008C5BEB" w:rsidRPr="00D46E4B" w:rsidRDefault="003344A4" w:rsidP="004D2AAB">
      <w:pPr>
        <w:shd w:val="clear" w:color="auto" w:fill="FFFFFF"/>
        <w:spacing w:before="120" w:after="120" w:line="264" w:lineRule="auto"/>
        <w:ind w:firstLine="720"/>
        <w:jc w:val="both"/>
        <w:textAlignment w:val="baseline"/>
        <w:rPr>
          <w:rFonts w:ascii="Times New Roman" w:eastAsia="Times New Roman" w:hAnsi="Times New Roman" w:cs="Times New Roman"/>
          <w:sz w:val="28"/>
          <w:szCs w:val="28"/>
          <w:bdr w:val="none" w:sz="0" w:space="0" w:color="auto" w:frame="1"/>
        </w:rPr>
      </w:pPr>
      <w:r w:rsidRPr="00D46E4B">
        <w:rPr>
          <w:rFonts w:ascii="Times New Roman" w:eastAsia="Times New Roman" w:hAnsi="Times New Roman" w:cs="Times New Roman"/>
          <w:sz w:val="28"/>
          <w:szCs w:val="28"/>
        </w:rPr>
        <w:t>c)</w:t>
      </w:r>
      <w:r w:rsidR="000A70C9" w:rsidRPr="00D46E4B">
        <w:rPr>
          <w:rFonts w:ascii="Times New Roman" w:eastAsia="Times New Roman" w:hAnsi="Times New Roman" w:cs="Times New Roman"/>
          <w:sz w:val="28"/>
          <w:szCs w:val="28"/>
        </w:rPr>
        <w:t xml:space="preserve"> </w:t>
      </w:r>
      <w:r w:rsidR="000A70C9" w:rsidRPr="00D46E4B">
        <w:rPr>
          <w:rFonts w:ascii="Times New Roman" w:hAnsi="Times New Roman" w:cs="Times New Roman"/>
          <w:sz w:val="28"/>
          <w:szCs w:val="28"/>
          <w:lang w:val="nl-NL"/>
        </w:rPr>
        <w:t>Mức chi phí chi trả cho tổ chức dịch vụ chi trả trợ cấp đến người thụ hưởng được xác định tối đa theo tỷ lệ phần trăm (%) để áp dụng trên tổng số tiền chi trả chế độ trợ cấp, phụ cấp đối với số đối tượng do tổ chức dịch vụ thực hiện chi trả của từng xã, phường</w:t>
      </w:r>
      <w:r w:rsidR="00BD6D03" w:rsidRPr="00D46E4B">
        <w:rPr>
          <w:rFonts w:ascii="Times New Roman" w:eastAsia="Times New Roman" w:hAnsi="Times New Roman" w:cs="Times New Roman"/>
          <w:sz w:val="28"/>
          <w:szCs w:val="28"/>
          <w:bdr w:val="none" w:sz="0" w:space="0" w:color="auto" w:frame="1"/>
        </w:rPr>
        <w:t>.</w:t>
      </w:r>
    </w:p>
    <w:p w14:paraId="4564E0F1" w14:textId="624081FF" w:rsidR="00823793" w:rsidRPr="00D46E4B" w:rsidRDefault="00823793" w:rsidP="004D2AAB">
      <w:pPr>
        <w:shd w:val="clear" w:color="auto" w:fill="FFFFFF"/>
        <w:spacing w:before="120" w:after="120" w:line="264" w:lineRule="auto"/>
        <w:ind w:firstLine="720"/>
        <w:jc w:val="center"/>
        <w:textAlignment w:val="baseline"/>
        <w:rPr>
          <w:rFonts w:ascii="Times New Roman" w:eastAsia="Times New Roman" w:hAnsi="Times New Roman" w:cs="Times New Roman"/>
          <w:i/>
          <w:sz w:val="28"/>
          <w:szCs w:val="28"/>
          <w:bdr w:val="none" w:sz="0" w:space="0" w:color="auto" w:frame="1"/>
        </w:rPr>
      </w:pPr>
      <w:r w:rsidRPr="00D46E4B">
        <w:rPr>
          <w:rFonts w:ascii="Times New Roman" w:eastAsia="Times New Roman" w:hAnsi="Times New Roman" w:cs="Times New Roman"/>
          <w:i/>
          <w:sz w:val="28"/>
          <w:szCs w:val="28"/>
          <w:bdr w:val="none" w:sz="0" w:space="0" w:color="auto" w:frame="1"/>
        </w:rPr>
        <w:t xml:space="preserve">(Chi tiết </w:t>
      </w:r>
      <w:r w:rsidR="00080EFB" w:rsidRPr="00D46E4B">
        <w:rPr>
          <w:rFonts w:ascii="Times New Roman" w:eastAsia="Times New Roman" w:hAnsi="Times New Roman" w:cs="Times New Roman"/>
          <w:i/>
          <w:sz w:val="28"/>
          <w:szCs w:val="28"/>
          <w:bdr w:val="none" w:sz="0" w:space="0" w:color="auto" w:frame="1"/>
        </w:rPr>
        <w:t xml:space="preserve">mức chi tại </w:t>
      </w:r>
      <w:r w:rsidR="007B6EB3" w:rsidRPr="00D46E4B">
        <w:rPr>
          <w:rFonts w:ascii="Times New Roman" w:eastAsia="Times New Roman" w:hAnsi="Times New Roman" w:cs="Times New Roman"/>
          <w:i/>
          <w:sz w:val="28"/>
          <w:szCs w:val="28"/>
          <w:bdr w:val="none" w:sz="0" w:space="0" w:color="auto" w:frame="1"/>
        </w:rPr>
        <w:t xml:space="preserve">cột D </w:t>
      </w:r>
      <w:r w:rsidR="000250BC" w:rsidRPr="00D46E4B">
        <w:rPr>
          <w:rFonts w:ascii="Times New Roman" w:eastAsia="Times New Roman" w:hAnsi="Times New Roman" w:cs="Times New Roman"/>
          <w:i/>
          <w:sz w:val="28"/>
          <w:szCs w:val="28"/>
        </w:rPr>
        <w:t>P</w:t>
      </w:r>
      <w:r w:rsidR="00FA6DD9" w:rsidRPr="00D46E4B">
        <w:rPr>
          <w:rFonts w:ascii="Times New Roman" w:eastAsia="Times New Roman" w:hAnsi="Times New Roman" w:cs="Times New Roman"/>
          <w:i/>
          <w:sz w:val="28"/>
          <w:szCs w:val="28"/>
        </w:rPr>
        <w:t xml:space="preserve">hụ lục ban hành kèm </w:t>
      </w:r>
      <w:proofErr w:type="gramStart"/>
      <w:r w:rsidR="00FA6DD9" w:rsidRPr="00D46E4B">
        <w:rPr>
          <w:rFonts w:ascii="Times New Roman" w:eastAsia="Times New Roman" w:hAnsi="Times New Roman" w:cs="Times New Roman"/>
          <w:i/>
          <w:sz w:val="28"/>
          <w:szCs w:val="28"/>
        </w:rPr>
        <w:t>theo</w:t>
      </w:r>
      <w:proofErr w:type="gramEnd"/>
      <w:r w:rsidR="00FA6DD9" w:rsidRPr="00D46E4B">
        <w:rPr>
          <w:rFonts w:ascii="Times New Roman" w:eastAsia="Times New Roman" w:hAnsi="Times New Roman" w:cs="Times New Roman"/>
          <w:i/>
          <w:sz w:val="28"/>
          <w:szCs w:val="28"/>
        </w:rPr>
        <w:t xml:space="preserve"> Nghị quyết này</w:t>
      </w:r>
      <w:r w:rsidRPr="00D46E4B">
        <w:rPr>
          <w:rFonts w:ascii="Times New Roman" w:eastAsia="Times New Roman" w:hAnsi="Times New Roman" w:cs="Times New Roman"/>
          <w:i/>
          <w:sz w:val="28"/>
          <w:szCs w:val="28"/>
          <w:bdr w:val="none" w:sz="0" w:space="0" w:color="auto" w:frame="1"/>
        </w:rPr>
        <w:t>)</w:t>
      </w:r>
    </w:p>
    <w:p w14:paraId="4A165D9C" w14:textId="44FF8D13" w:rsidR="00990366" w:rsidRPr="00D46E4B" w:rsidRDefault="00990366" w:rsidP="004D2AAB">
      <w:pPr>
        <w:shd w:val="clear" w:color="auto" w:fill="FFFFFF"/>
        <w:spacing w:before="120" w:after="120" w:line="264" w:lineRule="auto"/>
        <w:ind w:firstLine="720"/>
        <w:jc w:val="both"/>
        <w:textAlignment w:val="baseline"/>
        <w:rPr>
          <w:rFonts w:ascii="Times New Roman" w:eastAsia="Times New Roman" w:hAnsi="Times New Roman" w:cs="Times New Roman"/>
          <w:sz w:val="28"/>
          <w:szCs w:val="28"/>
          <w:bdr w:val="none" w:sz="0" w:space="0" w:color="auto" w:frame="1"/>
        </w:rPr>
      </w:pPr>
      <w:r w:rsidRPr="00D46E4B">
        <w:rPr>
          <w:rFonts w:ascii="Times New Roman" w:hAnsi="Times New Roman" w:cs="Times New Roman"/>
          <w:b/>
          <w:sz w:val="28"/>
          <w:szCs w:val="28"/>
          <w:lang w:val="nl-NL"/>
        </w:rPr>
        <w:t xml:space="preserve">Điều </w:t>
      </w:r>
      <w:r w:rsidR="00457F9A" w:rsidRPr="00D46E4B">
        <w:rPr>
          <w:rFonts w:ascii="Times New Roman" w:hAnsi="Times New Roman" w:cs="Times New Roman"/>
          <w:b/>
          <w:sz w:val="28"/>
          <w:szCs w:val="28"/>
          <w:lang w:val="nl-NL"/>
        </w:rPr>
        <w:t>3</w:t>
      </w:r>
      <w:r w:rsidRPr="00D46E4B">
        <w:rPr>
          <w:rFonts w:ascii="Times New Roman" w:hAnsi="Times New Roman" w:cs="Times New Roman"/>
          <w:b/>
          <w:sz w:val="28"/>
          <w:szCs w:val="28"/>
          <w:lang w:val="nl-NL"/>
        </w:rPr>
        <w:t>.</w:t>
      </w:r>
      <w:r w:rsidR="00FA6DD9" w:rsidRPr="00D46E4B">
        <w:rPr>
          <w:rFonts w:ascii="Times New Roman" w:hAnsi="Times New Roman" w:cs="Times New Roman"/>
          <w:b/>
          <w:sz w:val="28"/>
          <w:szCs w:val="28"/>
          <w:lang w:val="nl-NL"/>
        </w:rPr>
        <w:t xml:space="preserve"> </w:t>
      </w:r>
      <w:r w:rsidRPr="00D46E4B">
        <w:rPr>
          <w:rFonts w:ascii="Times New Roman" w:hAnsi="Times New Roman" w:cs="Times New Roman"/>
          <w:b/>
          <w:sz w:val="28"/>
          <w:szCs w:val="28"/>
        </w:rPr>
        <w:t>Nguồn kinh phí thực hiện</w:t>
      </w:r>
    </w:p>
    <w:p w14:paraId="5711FE44" w14:textId="37C6641A" w:rsidR="005557D7" w:rsidRPr="00D46E4B" w:rsidRDefault="000A70C9" w:rsidP="004D2AAB">
      <w:pPr>
        <w:spacing w:before="120" w:after="120" w:line="264" w:lineRule="auto"/>
        <w:ind w:firstLine="720"/>
        <w:jc w:val="both"/>
        <w:rPr>
          <w:rFonts w:ascii="Times New Roman" w:hAnsi="Times New Roman" w:cs="Times New Roman"/>
          <w:sz w:val="28"/>
          <w:szCs w:val="28"/>
          <w:lang w:val="nl-NL"/>
        </w:rPr>
      </w:pPr>
      <w:r w:rsidRPr="00D46E4B">
        <w:rPr>
          <w:rFonts w:ascii="Times New Roman" w:hAnsi="Times New Roman" w:cs="Times New Roman"/>
          <w:sz w:val="28"/>
          <w:szCs w:val="28"/>
          <w:lang w:val="nl-NL"/>
        </w:rPr>
        <w:t xml:space="preserve">Kinh phí thực hiện </w:t>
      </w:r>
      <w:r w:rsidR="00CC706F" w:rsidRPr="00D46E4B">
        <w:rPr>
          <w:rFonts w:ascii="Times New Roman" w:hAnsi="Times New Roman" w:cs="Times New Roman"/>
          <w:sz w:val="28"/>
          <w:szCs w:val="28"/>
          <w:lang w:val="nl-NL"/>
        </w:rPr>
        <w:t>từ nguồn</w:t>
      </w:r>
      <w:r w:rsidRPr="00D46E4B">
        <w:rPr>
          <w:rFonts w:ascii="Times New Roman" w:hAnsi="Times New Roman" w:cs="Times New Roman"/>
          <w:sz w:val="28"/>
          <w:szCs w:val="28"/>
          <w:lang w:val="nl-NL"/>
        </w:rPr>
        <w:t xml:space="preserve"> ngân sách trung ương bổ sung có mục tiêu cho </w:t>
      </w:r>
      <w:r w:rsidR="00CC706F" w:rsidRPr="00D46E4B">
        <w:rPr>
          <w:rFonts w:ascii="Times New Roman" w:hAnsi="Times New Roman" w:cs="Times New Roman"/>
          <w:sz w:val="28"/>
          <w:szCs w:val="28"/>
          <w:lang w:val="nl-NL"/>
        </w:rPr>
        <w:t>tỉnh</w:t>
      </w:r>
      <w:r w:rsidRPr="00D46E4B">
        <w:rPr>
          <w:rFonts w:ascii="Times New Roman" w:hAnsi="Times New Roman" w:cs="Times New Roman"/>
          <w:sz w:val="28"/>
          <w:szCs w:val="28"/>
          <w:lang w:val="nl-NL"/>
        </w:rPr>
        <w:t xml:space="preserve"> hằng năm</w:t>
      </w:r>
      <w:r w:rsidR="005557D7" w:rsidRPr="00D46E4B">
        <w:rPr>
          <w:rFonts w:ascii="Times New Roman" w:hAnsi="Times New Roman" w:cs="Times New Roman"/>
          <w:sz w:val="28"/>
          <w:szCs w:val="28"/>
          <w:lang w:val="nl-NL"/>
        </w:rPr>
        <w:t>.</w:t>
      </w:r>
    </w:p>
    <w:p w14:paraId="68545350" w14:textId="50329C3F" w:rsidR="00540491" w:rsidRPr="00D46E4B" w:rsidRDefault="00990366" w:rsidP="004D2AAB">
      <w:pPr>
        <w:spacing w:before="120" w:after="120" w:line="264" w:lineRule="auto"/>
        <w:ind w:firstLine="720"/>
        <w:jc w:val="both"/>
        <w:rPr>
          <w:rFonts w:ascii="Times New Roman" w:eastAsia="Times New Roman" w:hAnsi="Times New Roman" w:cs="Times New Roman"/>
          <w:b/>
          <w:sz w:val="28"/>
          <w:szCs w:val="24"/>
          <w:lang w:val="nl-NL"/>
        </w:rPr>
      </w:pPr>
      <w:r w:rsidRPr="00D46E4B">
        <w:rPr>
          <w:rFonts w:ascii="Times New Roman" w:eastAsia="Times New Roman" w:hAnsi="Times New Roman" w:cs="Times New Roman"/>
          <w:b/>
          <w:sz w:val="28"/>
          <w:szCs w:val="24"/>
          <w:lang w:val="nl-NL"/>
        </w:rPr>
        <w:t xml:space="preserve">Điều </w:t>
      </w:r>
      <w:r w:rsidR="00457F9A" w:rsidRPr="00D46E4B">
        <w:rPr>
          <w:rFonts w:ascii="Times New Roman" w:eastAsia="Times New Roman" w:hAnsi="Times New Roman" w:cs="Times New Roman"/>
          <w:b/>
          <w:sz w:val="28"/>
          <w:szCs w:val="24"/>
          <w:lang w:val="nl-NL"/>
        </w:rPr>
        <w:t>4</w:t>
      </w:r>
      <w:r w:rsidRPr="00D46E4B">
        <w:rPr>
          <w:rFonts w:ascii="Times New Roman" w:eastAsia="Times New Roman" w:hAnsi="Times New Roman" w:cs="Times New Roman"/>
          <w:b/>
          <w:sz w:val="28"/>
          <w:szCs w:val="24"/>
          <w:lang w:val="nl-NL"/>
        </w:rPr>
        <w:t>. Tổ chức thực hiện</w:t>
      </w:r>
    </w:p>
    <w:p w14:paraId="068B08E5" w14:textId="2D7D2994" w:rsidR="00D7523C" w:rsidRPr="00D46E4B" w:rsidRDefault="00BE33AE" w:rsidP="004D2AAB">
      <w:pPr>
        <w:spacing w:before="120" w:after="120" w:line="264" w:lineRule="auto"/>
        <w:ind w:firstLine="720"/>
        <w:jc w:val="both"/>
        <w:rPr>
          <w:rFonts w:ascii="Times New Roman" w:eastAsia="Times New Roman" w:hAnsi="Times New Roman" w:cs="Times New Roman"/>
          <w:bCs/>
          <w:sz w:val="36"/>
          <w:szCs w:val="32"/>
          <w:lang w:val="nl-NL"/>
        </w:rPr>
      </w:pPr>
      <w:r w:rsidRPr="00D46E4B">
        <w:rPr>
          <w:rFonts w:ascii="Times New Roman" w:eastAsia="Times New Roman" w:hAnsi="Times New Roman" w:cs="Times New Roman"/>
          <w:bCs/>
          <w:sz w:val="28"/>
          <w:szCs w:val="24"/>
          <w:lang w:val="nl-NL"/>
        </w:rPr>
        <w:t>1</w:t>
      </w:r>
      <w:r w:rsidR="00D7523C" w:rsidRPr="00D46E4B">
        <w:rPr>
          <w:rFonts w:ascii="Times New Roman" w:eastAsia="Times New Roman" w:hAnsi="Times New Roman" w:cs="Times New Roman"/>
          <w:bCs/>
          <w:sz w:val="28"/>
          <w:szCs w:val="24"/>
          <w:lang w:val="nl-NL"/>
        </w:rPr>
        <w:t>.</w:t>
      </w:r>
      <w:r w:rsidR="006A1FBC" w:rsidRPr="00D46E4B">
        <w:rPr>
          <w:rFonts w:ascii="Times New Roman" w:eastAsia="Times New Roman" w:hAnsi="Times New Roman" w:cs="Times New Roman"/>
          <w:bCs/>
          <w:sz w:val="28"/>
          <w:szCs w:val="24"/>
          <w:lang w:val="nl-NL"/>
        </w:rPr>
        <w:t xml:space="preserve"> </w:t>
      </w:r>
      <w:r w:rsidR="00990366" w:rsidRPr="00D46E4B">
        <w:rPr>
          <w:rFonts w:ascii="Times New Roman" w:eastAsia="Times New Roman" w:hAnsi="Times New Roman" w:cs="Times New Roman"/>
          <w:sz w:val="28"/>
          <w:szCs w:val="28"/>
          <w:shd w:val="clear" w:color="auto" w:fill="FFFFFF"/>
          <w:lang w:val="pt-BR"/>
        </w:rPr>
        <w:t>Ủy ban</w:t>
      </w:r>
      <w:r w:rsidR="00990366" w:rsidRPr="00D46E4B">
        <w:rPr>
          <w:rFonts w:ascii="Times New Roman" w:eastAsia="Times New Roman" w:hAnsi="Times New Roman" w:cs="Times New Roman"/>
          <w:sz w:val="28"/>
          <w:szCs w:val="28"/>
          <w:lang w:val="pt-BR"/>
        </w:rPr>
        <w:t xml:space="preserve"> nhân dân tỉnh tổ chức </w:t>
      </w:r>
      <w:r w:rsidR="006A1FBC" w:rsidRPr="00D46E4B">
        <w:rPr>
          <w:rFonts w:ascii="Times New Roman" w:eastAsia="Times New Roman" w:hAnsi="Times New Roman" w:cs="Times New Roman"/>
          <w:sz w:val="28"/>
          <w:szCs w:val="28"/>
          <w:lang w:val="pt-BR"/>
        </w:rPr>
        <w:t>thực hiện N</w:t>
      </w:r>
      <w:r w:rsidR="00990366" w:rsidRPr="00D46E4B">
        <w:rPr>
          <w:rFonts w:ascii="Times New Roman" w:hAnsi="Times New Roman" w:cs="Times New Roman"/>
          <w:sz w:val="28"/>
          <w:szCs w:val="28"/>
          <w:lang w:val="pt-BR"/>
        </w:rPr>
        <w:t>ghị quyết này</w:t>
      </w:r>
      <w:r w:rsidR="00D46E4B" w:rsidRPr="00D46E4B">
        <w:rPr>
          <w:rFonts w:ascii="Times New Roman" w:hAnsi="Times New Roman" w:cs="Times New Roman"/>
          <w:sz w:val="28"/>
          <w:szCs w:val="28"/>
          <w:lang w:val="pt-BR"/>
        </w:rPr>
        <w:t xml:space="preserve"> theo quy định của pháp luật</w:t>
      </w:r>
      <w:r w:rsidR="00990366" w:rsidRPr="00D46E4B">
        <w:rPr>
          <w:rFonts w:ascii="Times New Roman" w:hAnsi="Times New Roman" w:cs="Times New Roman"/>
          <w:sz w:val="28"/>
          <w:szCs w:val="28"/>
          <w:lang w:val="pt-BR"/>
        </w:rPr>
        <w:t>.</w:t>
      </w:r>
      <w:r w:rsidR="00D7523C" w:rsidRPr="00D46E4B">
        <w:rPr>
          <w:rFonts w:ascii="Times New Roman" w:hAnsi="Times New Roman" w:cs="Times New Roman"/>
          <w:sz w:val="28"/>
          <w:szCs w:val="28"/>
          <w:lang w:val="pt-BR"/>
        </w:rPr>
        <w:t xml:space="preserve"> </w:t>
      </w:r>
      <w:r w:rsidR="00CA4952" w:rsidRPr="00D46E4B">
        <w:rPr>
          <w:rFonts w:ascii="Times New Roman" w:hAnsi="Times New Roman"/>
          <w:sz w:val="28"/>
          <w:szCs w:val="28"/>
          <w:lang w:val="pt-BR"/>
        </w:rPr>
        <w:t xml:space="preserve">Hằng năm, căn cứ dự toán được cấp có thẩm quyền giao, số lượng đối tượng quản lý và điều kiện thực tế địa bàn, Ủy ban nhân dân tỉnh </w:t>
      </w:r>
      <w:r w:rsidR="00D46E4B" w:rsidRPr="00D46E4B">
        <w:rPr>
          <w:rFonts w:ascii="Times New Roman" w:hAnsi="Times New Roman"/>
          <w:sz w:val="28"/>
          <w:szCs w:val="28"/>
          <w:lang w:val="pt-BR"/>
        </w:rPr>
        <w:t>chỉ đạo rà soát, phân bổ, quản lý, sử dụng kinh phí theo</w:t>
      </w:r>
      <w:r w:rsidR="00CA4952" w:rsidRPr="00D46E4B">
        <w:rPr>
          <w:rFonts w:ascii="Times New Roman" w:hAnsi="Times New Roman"/>
          <w:sz w:val="28"/>
          <w:szCs w:val="28"/>
          <w:lang w:val="pt-BR"/>
        </w:rPr>
        <w:t xml:space="preserve"> đúng tỷ lệ quy định tại Nghị quyết này; </w:t>
      </w:r>
      <w:r w:rsidR="00D46E4B" w:rsidRPr="00D46E4B">
        <w:rPr>
          <w:rFonts w:ascii="Times New Roman" w:hAnsi="Times New Roman"/>
          <w:sz w:val="28"/>
          <w:szCs w:val="28"/>
          <w:lang w:val="pt-BR"/>
        </w:rPr>
        <w:t>trường hợp có biến động lớn làm thay đổi cơ sở xác định tỷ lệ, Ủy ban nhân dân tỉnh báo cáo Hội đồng nhân dân tỉnh xem xét, điều chỉnh theo quy định.</w:t>
      </w:r>
    </w:p>
    <w:p w14:paraId="3E60B6F7" w14:textId="384FE50A" w:rsidR="00990366" w:rsidRPr="00D46E4B" w:rsidRDefault="00D7523C" w:rsidP="004D2AAB">
      <w:pPr>
        <w:tabs>
          <w:tab w:val="left" w:pos="851"/>
          <w:tab w:val="left" w:pos="990"/>
        </w:tabs>
        <w:spacing w:before="120" w:after="120" w:line="264" w:lineRule="auto"/>
        <w:ind w:firstLine="720"/>
        <w:jc w:val="both"/>
        <w:rPr>
          <w:rFonts w:ascii="Times New Roman" w:eastAsia="Times New Roman" w:hAnsi="Times New Roman" w:cs="Times New Roman"/>
          <w:sz w:val="28"/>
          <w:szCs w:val="28"/>
          <w:lang w:val="pt-BR" w:eastAsia="en-GB"/>
        </w:rPr>
      </w:pPr>
      <w:r w:rsidRPr="00D46E4B">
        <w:rPr>
          <w:rFonts w:ascii="Times New Roman" w:eastAsia="Times New Roman" w:hAnsi="Times New Roman" w:cs="Times New Roman"/>
          <w:sz w:val="28"/>
          <w:szCs w:val="28"/>
          <w:lang w:val="pt-BR" w:eastAsia="en-GB"/>
        </w:rPr>
        <w:t>2.</w:t>
      </w:r>
      <w:r w:rsidR="00990366" w:rsidRPr="00D46E4B">
        <w:rPr>
          <w:rFonts w:ascii="Times New Roman" w:eastAsia="Times New Roman" w:hAnsi="Times New Roman" w:cs="Times New Roman"/>
          <w:sz w:val="28"/>
          <w:szCs w:val="28"/>
          <w:lang w:val="pt-BR" w:eastAsia="en-GB"/>
        </w:rPr>
        <w:t xml:space="preserve"> Thường trực Hội đồng nhân dân tỉnh, các Ban của Hội đồng nhân dân tỉnh, các Tổ đại biểu Hội đồng nhân dân tỉnh và đại biểu Hội đồng nhân dân tỉnh giám sát việc thực hiện Nghị quyết.</w:t>
      </w:r>
    </w:p>
    <w:p w14:paraId="7564A1C3" w14:textId="14B57BFA" w:rsidR="00D7523C" w:rsidRPr="00D46E4B" w:rsidRDefault="00D7523C" w:rsidP="004D2AAB">
      <w:pPr>
        <w:tabs>
          <w:tab w:val="left" w:pos="851"/>
          <w:tab w:val="left" w:pos="990"/>
        </w:tabs>
        <w:spacing w:before="120" w:after="120" w:line="264" w:lineRule="auto"/>
        <w:ind w:firstLine="720"/>
        <w:jc w:val="both"/>
        <w:rPr>
          <w:rFonts w:ascii="Times New Roman" w:eastAsia="Times New Roman" w:hAnsi="Times New Roman" w:cs="Times New Roman"/>
          <w:i/>
          <w:sz w:val="28"/>
          <w:szCs w:val="28"/>
          <w:lang w:val="pt-BR" w:eastAsia="en-GB"/>
        </w:rPr>
      </w:pPr>
      <w:r w:rsidRPr="00D46E4B">
        <w:rPr>
          <w:rFonts w:ascii="Times New Roman" w:hAnsi="Times New Roman" w:cs="Times New Roman"/>
          <w:i/>
          <w:iCs/>
          <w:sz w:val="28"/>
          <w:szCs w:val="28"/>
          <w:lang w:val="pt-BR"/>
        </w:rPr>
        <w:t xml:space="preserve">Nghị quyết này đã được Hội đồng nhân dân tỉnh </w:t>
      </w:r>
      <w:r w:rsidR="00EB3802" w:rsidRPr="00D46E4B">
        <w:rPr>
          <w:rFonts w:ascii="Times New Roman" w:hAnsi="Times New Roman"/>
          <w:i/>
          <w:sz w:val="28"/>
          <w:szCs w:val="28"/>
          <w:lang w:val="nl-NL"/>
        </w:rPr>
        <w:t>Gia Lai</w:t>
      </w:r>
      <w:r w:rsidRPr="00D46E4B">
        <w:rPr>
          <w:rFonts w:ascii="Times New Roman" w:hAnsi="Times New Roman"/>
          <w:i/>
          <w:sz w:val="28"/>
          <w:szCs w:val="28"/>
          <w:lang w:val="nl-NL"/>
        </w:rPr>
        <w:t xml:space="preserve"> khóa </w:t>
      </w:r>
      <w:r w:rsidR="00EB3802" w:rsidRPr="00D46E4B">
        <w:rPr>
          <w:rFonts w:ascii="Times New Roman" w:hAnsi="Times New Roman"/>
          <w:i/>
          <w:sz w:val="28"/>
          <w:szCs w:val="28"/>
          <w:lang w:val="nl-NL"/>
        </w:rPr>
        <w:t xml:space="preserve">    </w:t>
      </w:r>
      <w:r w:rsidRPr="00D46E4B">
        <w:rPr>
          <w:rFonts w:ascii="Times New Roman" w:hAnsi="Times New Roman" w:cs="Times New Roman"/>
          <w:i/>
          <w:iCs/>
          <w:sz w:val="28"/>
          <w:szCs w:val="28"/>
          <w:lang w:val="pt-BR"/>
        </w:rPr>
        <w:t xml:space="preserve">, Kỳ họp </w:t>
      </w:r>
      <w:r w:rsidR="00EB3802" w:rsidRPr="00D46E4B">
        <w:rPr>
          <w:rFonts w:ascii="Times New Roman" w:hAnsi="Times New Roman" w:cs="Times New Roman"/>
          <w:i/>
          <w:iCs/>
          <w:sz w:val="28"/>
          <w:szCs w:val="28"/>
          <w:lang w:val="pt-BR"/>
        </w:rPr>
        <w:t>……</w:t>
      </w:r>
      <w:r w:rsidR="007631AE" w:rsidRPr="00D46E4B">
        <w:rPr>
          <w:rFonts w:ascii="Times New Roman" w:hAnsi="Times New Roman" w:cs="Times New Roman"/>
          <w:i/>
          <w:iCs/>
          <w:sz w:val="28"/>
          <w:szCs w:val="28"/>
          <w:lang w:val="pt-BR"/>
        </w:rPr>
        <w:t xml:space="preserve"> </w:t>
      </w:r>
      <w:r w:rsidR="00EB3802" w:rsidRPr="00D46E4B">
        <w:rPr>
          <w:rFonts w:ascii="Times New Roman" w:hAnsi="Times New Roman" w:cs="Times New Roman"/>
          <w:i/>
          <w:iCs/>
          <w:sz w:val="28"/>
          <w:szCs w:val="28"/>
          <w:lang w:val="pt-BR"/>
        </w:rPr>
        <w:t xml:space="preserve">   thông qua ngày      </w:t>
      </w:r>
      <w:r w:rsidRPr="00D46E4B">
        <w:rPr>
          <w:rFonts w:ascii="Times New Roman" w:hAnsi="Times New Roman" w:cs="Times New Roman"/>
          <w:i/>
          <w:iCs/>
          <w:sz w:val="28"/>
          <w:szCs w:val="28"/>
          <w:lang w:val="pt-BR"/>
        </w:rPr>
        <w:t xml:space="preserve"> tháng </w:t>
      </w:r>
      <w:r w:rsidR="00EB3802" w:rsidRPr="00D46E4B">
        <w:rPr>
          <w:rFonts w:ascii="Times New Roman" w:hAnsi="Times New Roman" w:cs="Times New Roman"/>
          <w:i/>
          <w:iCs/>
          <w:sz w:val="28"/>
          <w:szCs w:val="28"/>
          <w:lang w:val="pt-BR"/>
        </w:rPr>
        <w:t xml:space="preserve">     </w:t>
      </w:r>
      <w:r w:rsidRPr="00D46E4B">
        <w:rPr>
          <w:rFonts w:ascii="Times New Roman" w:hAnsi="Times New Roman" w:cs="Times New Roman"/>
          <w:i/>
          <w:iCs/>
          <w:sz w:val="28"/>
          <w:szCs w:val="28"/>
          <w:lang w:val="pt-BR"/>
        </w:rPr>
        <w:t xml:space="preserve"> năm 2026 và có hiệu lực thi hành kể từ ngày </w:t>
      </w:r>
      <w:r w:rsidR="00EB3802" w:rsidRPr="00D46E4B">
        <w:rPr>
          <w:rFonts w:ascii="Times New Roman" w:hAnsi="Times New Roman" w:cs="Times New Roman"/>
          <w:i/>
          <w:iCs/>
          <w:sz w:val="28"/>
          <w:szCs w:val="28"/>
          <w:lang w:val="pt-BR"/>
        </w:rPr>
        <w:t xml:space="preserve">       </w:t>
      </w:r>
      <w:r w:rsidRPr="00D46E4B">
        <w:rPr>
          <w:rFonts w:ascii="Times New Roman" w:hAnsi="Times New Roman" w:cs="Times New Roman"/>
          <w:i/>
          <w:iCs/>
          <w:sz w:val="28"/>
          <w:szCs w:val="28"/>
          <w:lang w:val="pt-BR"/>
        </w:rPr>
        <w:t xml:space="preserve"> tháng </w:t>
      </w:r>
      <w:r w:rsidR="00EB3802" w:rsidRPr="00D46E4B">
        <w:rPr>
          <w:rFonts w:ascii="Times New Roman" w:hAnsi="Times New Roman" w:cs="Times New Roman"/>
          <w:i/>
          <w:iCs/>
          <w:sz w:val="28"/>
          <w:szCs w:val="28"/>
          <w:lang w:val="pt-BR"/>
        </w:rPr>
        <w:t xml:space="preserve">     </w:t>
      </w:r>
      <w:r w:rsidRPr="00D46E4B">
        <w:rPr>
          <w:rFonts w:ascii="Times New Roman" w:hAnsi="Times New Roman" w:cs="Times New Roman"/>
          <w:i/>
          <w:iCs/>
          <w:sz w:val="28"/>
          <w:szCs w:val="28"/>
          <w:lang w:val="pt-BR"/>
        </w:rPr>
        <w:t xml:space="preserve"> năm 2026./.</w:t>
      </w:r>
    </w:p>
    <w:tbl>
      <w:tblPr>
        <w:tblW w:w="9356" w:type="dxa"/>
        <w:tblCellMar>
          <w:left w:w="0" w:type="dxa"/>
          <w:right w:w="0" w:type="dxa"/>
        </w:tblCellMar>
        <w:tblLook w:val="04A0" w:firstRow="1" w:lastRow="0" w:firstColumn="1" w:lastColumn="0" w:noHBand="0" w:noVBand="1"/>
      </w:tblPr>
      <w:tblGrid>
        <w:gridCol w:w="5245"/>
        <w:gridCol w:w="4111"/>
      </w:tblGrid>
      <w:tr w:rsidR="00D46E4B" w:rsidRPr="00D46E4B" w14:paraId="2C2AC64A" w14:textId="77777777" w:rsidTr="00307E36">
        <w:trPr>
          <w:trHeight w:val="6021"/>
        </w:trPr>
        <w:tc>
          <w:tcPr>
            <w:tcW w:w="5245" w:type="dxa"/>
          </w:tcPr>
          <w:p w14:paraId="4F79ABF6" w14:textId="77777777" w:rsidR="00E07346" w:rsidRPr="00D46E4B" w:rsidRDefault="0061640C" w:rsidP="00714F5E">
            <w:pPr>
              <w:rPr>
                <w:rFonts w:ascii="Times New Roman" w:hAnsi="Times New Roman" w:cs="Times New Roman"/>
                <w:b/>
                <w:i/>
                <w:sz w:val="24"/>
                <w:szCs w:val="24"/>
                <w:lang w:val="pt-BR"/>
              </w:rPr>
            </w:pPr>
            <w:r w:rsidRPr="00D46E4B">
              <w:rPr>
                <w:lang w:val="pt-BR"/>
              </w:rPr>
              <w:lastRenderedPageBreak/>
              <w:br w:type="page"/>
            </w:r>
            <w:r w:rsidRPr="00D46E4B">
              <w:rPr>
                <w:lang w:val="pt-BR"/>
              </w:rPr>
              <w:br w:type="page"/>
            </w:r>
            <w:r w:rsidRPr="00D46E4B">
              <w:rPr>
                <w:lang w:val="pt-BR"/>
              </w:rPr>
              <w:br w:type="page"/>
            </w:r>
            <w:r w:rsidRPr="00D46E4B">
              <w:rPr>
                <w:rFonts w:ascii="Times New Roman" w:hAnsi="Times New Roman" w:cs="Times New Roman"/>
                <w:b/>
                <w:i/>
                <w:sz w:val="24"/>
                <w:szCs w:val="24"/>
                <w:lang w:val="pt-BR"/>
              </w:rPr>
              <w:t>Nơi nhận:</w:t>
            </w:r>
          </w:p>
          <w:p w14:paraId="2F19BE23" w14:textId="73B5DAE8" w:rsidR="00990A6A" w:rsidRPr="00D46E4B" w:rsidRDefault="00714F5E" w:rsidP="00714F5E">
            <w:pPr>
              <w:rPr>
                <w:rFonts w:ascii="Times New Roman" w:hAnsi="Times New Roman" w:cs="Times New Roman"/>
                <w:sz w:val="22"/>
                <w:szCs w:val="22"/>
                <w:lang w:val="pt-BR"/>
              </w:rPr>
            </w:pPr>
            <w:r w:rsidRPr="00D46E4B">
              <w:rPr>
                <w:rFonts w:ascii="Times New Roman" w:hAnsi="Times New Roman" w:cs="Times New Roman"/>
                <w:sz w:val="22"/>
                <w:szCs w:val="22"/>
                <w:lang w:val="pt-BR"/>
              </w:rPr>
              <w:t xml:space="preserve">- </w:t>
            </w:r>
            <w:r w:rsidR="00990A6A" w:rsidRPr="00D46E4B">
              <w:rPr>
                <w:rFonts w:ascii="Times New Roman" w:hAnsi="Times New Roman" w:cs="Times New Roman"/>
                <w:sz w:val="22"/>
                <w:szCs w:val="22"/>
                <w:lang w:val="pt-BR"/>
              </w:rPr>
              <w:t>V</w:t>
            </w:r>
            <w:r w:rsidR="00FA6DD9" w:rsidRPr="00D46E4B">
              <w:rPr>
                <w:rFonts w:ascii="Times New Roman" w:hAnsi="Times New Roman" w:cs="Times New Roman"/>
                <w:sz w:val="22"/>
                <w:szCs w:val="22"/>
                <w:lang w:val="pt-BR"/>
              </w:rPr>
              <w:t>ăn phòng Chính phủ</w:t>
            </w:r>
            <w:r w:rsidR="00990A6A" w:rsidRPr="00D46E4B">
              <w:rPr>
                <w:rFonts w:ascii="Times New Roman" w:hAnsi="Times New Roman" w:cs="Times New Roman"/>
                <w:sz w:val="22"/>
                <w:szCs w:val="22"/>
                <w:lang w:val="pt-BR"/>
              </w:rPr>
              <w:t>;</w:t>
            </w:r>
          </w:p>
          <w:p w14:paraId="54E41DDD" w14:textId="007B161C" w:rsidR="00FA6DD9" w:rsidRPr="00D46E4B" w:rsidRDefault="00FA6DD9" w:rsidP="00714F5E">
            <w:pPr>
              <w:rPr>
                <w:rFonts w:ascii="Times New Roman" w:eastAsia="Times New Roman" w:hAnsi="Times New Roman" w:cs="Times New Roman"/>
                <w:sz w:val="22"/>
                <w:szCs w:val="22"/>
                <w:lang w:val="pt-BR"/>
              </w:rPr>
            </w:pPr>
            <w:r w:rsidRPr="00D46E4B">
              <w:rPr>
                <w:rFonts w:ascii="Times New Roman" w:hAnsi="Times New Roman" w:cs="Times New Roman"/>
                <w:sz w:val="22"/>
                <w:szCs w:val="22"/>
                <w:lang w:val="pt-BR"/>
              </w:rPr>
              <w:t>- Các bộ: Tư pháp, Tài chính, Nội vụ;</w:t>
            </w:r>
          </w:p>
          <w:p w14:paraId="5F48192E" w14:textId="34519C4E" w:rsidR="00714F5E" w:rsidRPr="00D46E4B" w:rsidRDefault="00714F5E" w:rsidP="00714F5E">
            <w:pPr>
              <w:rPr>
                <w:rFonts w:ascii="Times New Roman" w:eastAsia="Times New Roman" w:hAnsi="Times New Roman" w:cs="Times New Roman"/>
                <w:sz w:val="22"/>
                <w:szCs w:val="22"/>
                <w:lang w:val="pt-BR"/>
              </w:rPr>
            </w:pPr>
            <w:r w:rsidRPr="00D46E4B">
              <w:rPr>
                <w:rFonts w:ascii="Times New Roman" w:eastAsia="Times New Roman" w:hAnsi="Times New Roman" w:cs="Times New Roman"/>
                <w:sz w:val="22"/>
                <w:szCs w:val="22"/>
                <w:lang w:val="pt-BR"/>
              </w:rPr>
              <w:t>- Cục KTVB</w:t>
            </w:r>
            <w:r w:rsidR="00990A6A" w:rsidRPr="00D46E4B">
              <w:rPr>
                <w:rFonts w:ascii="Times New Roman" w:eastAsia="Times New Roman" w:hAnsi="Times New Roman" w:cs="Times New Roman"/>
                <w:sz w:val="22"/>
                <w:szCs w:val="22"/>
                <w:lang w:val="pt-BR"/>
              </w:rPr>
              <w:t xml:space="preserve"> và </w:t>
            </w:r>
            <w:r w:rsidR="00FA6DD9" w:rsidRPr="00D46E4B">
              <w:rPr>
                <w:rFonts w:ascii="Times New Roman" w:eastAsia="Times New Roman" w:hAnsi="Times New Roman" w:cs="Times New Roman"/>
                <w:sz w:val="22"/>
                <w:szCs w:val="22"/>
                <w:lang w:val="pt-BR"/>
              </w:rPr>
              <w:t>QLXLVBHC</w:t>
            </w:r>
            <w:r w:rsidRPr="00D46E4B">
              <w:rPr>
                <w:rFonts w:ascii="Times New Roman" w:eastAsia="Times New Roman" w:hAnsi="Times New Roman" w:cs="Times New Roman"/>
                <w:sz w:val="22"/>
                <w:szCs w:val="22"/>
                <w:lang w:val="pt-BR"/>
              </w:rPr>
              <w:t xml:space="preserve"> </w:t>
            </w:r>
            <w:r w:rsidR="00FA6DD9" w:rsidRPr="00D46E4B">
              <w:rPr>
                <w:rFonts w:ascii="Times New Roman" w:eastAsia="Times New Roman" w:hAnsi="Times New Roman" w:cs="Times New Roman"/>
                <w:sz w:val="22"/>
                <w:szCs w:val="22"/>
                <w:lang w:val="pt-BR"/>
              </w:rPr>
              <w:t>(</w:t>
            </w:r>
            <w:r w:rsidRPr="00D46E4B">
              <w:rPr>
                <w:rFonts w:ascii="Times New Roman" w:eastAsia="Times New Roman" w:hAnsi="Times New Roman" w:cs="Times New Roman"/>
                <w:sz w:val="22"/>
                <w:szCs w:val="22"/>
                <w:lang w:val="pt-BR"/>
              </w:rPr>
              <w:t>Bộ Tư pháp</w:t>
            </w:r>
            <w:r w:rsidR="00FA6DD9" w:rsidRPr="00D46E4B">
              <w:rPr>
                <w:rFonts w:ascii="Times New Roman" w:eastAsia="Times New Roman" w:hAnsi="Times New Roman" w:cs="Times New Roman"/>
                <w:sz w:val="22"/>
                <w:szCs w:val="22"/>
                <w:lang w:val="pt-BR"/>
              </w:rPr>
              <w:t>)</w:t>
            </w:r>
            <w:r w:rsidRPr="00D46E4B">
              <w:rPr>
                <w:rFonts w:ascii="Times New Roman" w:eastAsia="Times New Roman" w:hAnsi="Times New Roman" w:cs="Times New Roman"/>
                <w:sz w:val="22"/>
                <w:szCs w:val="22"/>
                <w:lang w:val="pt-BR"/>
              </w:rPr>
              <w:t>;</w:t>
            </w:r>
          </w:p>
          <w:p w14:paraId="6BFAD13A" w14:textId="77777777" w:rsidR="00ED78A0" w:rsidRPr="00D46E4B" w:rsidRDefault="00FC3042" w:rsidP="00714F5E">
            <w:pPr>
              <w:rPr>
                <w:rFonts w:ascii="Times New Roman" w:eastAsia="Times New Roman" w:hAnsi="Times New Roman" w:cs="Times New Roman"/>
                <w:sz w:val="22"/>
                <w:szCs w:val="22"/>
                <w:lang w:val="pt-BR"/>
              </w:rPr>
            </w:pPr>
            <w:r w:rsidRPr="00D46E4B">
              <w:rPr>
                <w:rFonts w:ascii="Times New Roman" w:eastAsia="Times New Roman" w:hAnsi="Times New Roman" w:cs="Times New Roman"/>
                <w:sz w:val="22"/>
                <w:szCs w:val="22"/>
                <w:lang w:val="pt-BR"/>
              </w:rPr>
              <w:t xml:space="preserve">- TT tỉnh ủy, TT HĐND tỉnh, </w:t>
            </w:r>
            <w:r w:rsidR="00C47648" w:rsidRPr="00D46E4B">
              <w:rPr>
                <w:rFonts w:ascii="Times New Roman" w:eastAsia="Times New Roman" w:hAnsi="Times New Roman" w:cs="Times New Roman"/>
                <w:sz w:val="22"/>
                <w:szCs w:val="22"/>
                <w:lang w:val="pt-BR"/>
              </w:rPr>
              <w:t xml:space="preserve">UBND tỉnh, </w:t>
            </w:r>
          </w:p>
          <w:p w14:paraId="10397DE8" w14:textId="77777777" w:rsidR="00714F5E" w:rsidRPr="00D46E4B" w:rsidRDefault="00C47648" w:rsidP="00714F5E">
            <w:pPr>
              <w:rPr>
                <w:rFonts w:ascii="Times New Roman" w:eastAsia="Times New Roman" w:hAnsi="Times New Roman" w:cs="Times New Roman"/>
                <w:sz w:val="22"/>
                <w:szCs w:val="22"/>
                <w:lang w:val="pt-BR"/>
              </w:rPr>
            </w:pPr>
            <w:r w:rsidRPr="00D46E4B">
              <w:rPr>
                <w:rFonts w:ascii="Times New Roman" w:hAnsi="Times New Roman" w:cs="Times New Roman"/>
                <w:sz w:val="22"/>
                <w:szCs w:val="22"/>
                <w:lang w:val="pt-BR"/>
              </w:rPr>
              <w:t xml:space="preserve">UBMTTQ </w:t>
            </w:r>
            <w:r w:rsidR="00ED78A0" w:rsidRPr="00D46E4B">
              <w:rPr>
                <w:rFonts w:ascii="Times New Roman" w:hAnsi="Times New Roman" w:cs="Times New Roman"/>
                <w:sz w:val="22"/>
                <w:szCs w:val="22"/>
                <w:lang w:val="pt-BR"/>
              </w:rPr>
              <w:t xml:space="preserve">VN </w:t>
            </w:r>
            <w:r w:rsidRPr="00D46E4B">
              <w:rPr>
                <w:rFonts w:ascii="Times New Roman" w:hAnsi="Times New Roman" w:cs="Times New Roman"/>
                <w:sz w:val="22"/>
                <w:szCs w:val="22"/>
                <w:lang w:val="pt-BR"/>
              </w:rPr>
              <w:t>tỉnh;</w:t>
            </w:r>
          </w:p>
          <w:p w14:paraId="089FED0D" w14:textId="77777777" w:rsidR="00714F5E" w:rsidRPr="00D46E4B" w:rsidRDefault="00714F5E" w:rsidP="00714F5E">
            <w:pPr>
              <w:rPr>
                <w:rFonts w:ascii="Times New Roman" w:eastAsia="Times New Roman" w:hAnsi="Times New Roman" w:cs="Times New Roman"/>
                <w:sz w:val="22"/>
                <w:szCs w:val="22"/>
                <w:lang w:val="pt-BR"/>
              </w:rPr>
            </w:pPr>
            <w:r w:rsidRPr="00D46E4B">
              <w:rPr>
                <w:rFonts w:ascii="Times New Roman" w:eastAsia="Times New Roman" w:hAnsi="Times New Roman" w:cs="Times New Roman"/>
                <w:sz w:val="22"/>
                <w:szCs w:val="22"/>
                <w:lang w:val="pt-BR"/>
              </w:rPr>
              <w:t xml:space="preserve">- Đoàn ĐBQH tỉnh; </w:t>
            </w:r>
          </w:p>
          <w:p w14:paraId="7A55AEF0" w14:textId="5EC5FC7A" w:rsidR="00714F5E" w:rsidRPr="00D46E4B" w:rsidRDefault="00714F5E" w:rsidP="00714F5E">
            <w:pPr>
              <w:rPr>
                <w:rFonts w:ascii="Times New Roman" w:eastAsia="Times New Roman" w:hAnsi="Times New Roman" w:cs="Times New Roman"/>
                <w:sz w:val="22"/>
                <w:szCs w:val="22"/>
              </w:rPr>
            </w:pPr>
            <w:r w:rsidRPr="00D46E4B">
              <w:rPr>
                <w:rFonts w:ascii="Times New Roman" w:eastAsia="Times New Roman" w:hAnsi="Times New Roman" w:cs="Times New Roman"/>
                <w:sz w:val="22"/>
                <w:szCs w:val="22"/>
                <w:lang w:val="pt-BR"/>
              </w:rPr>
              <w:t>- Các Ban</w:t>
            </w:r>
            <w:r w:rsidR="00FA6DD9" w:rsidRPr="00D46E4B">
              <w:rPr>
                <w:rFonts w:ascii="Times New Roman" w:eastAsia="Times New Roman" w:hAnsi="Times New Roman" w:cs="Times New Roman"/>
                <w:sz w:val="22"/>
                <w:szCs w:val="22"/>
                <w:lang w:val="pt-BR"/>
              </w:rPr>
              <w:t xml:space="preserve"> của</w:t>
            </w:r>
            <w:r w:rsidRPr="00D46E4B">
              <w:rPr>
                <w:rFonts w:ascii="Times New Roman" w:eastAsia="Times New Roman" w:hAnsi="Times New Roman" w:cs="Times New Roman"/>
                <w:sz w:val="22"/>
                <w:szCs w:val="22"/>
                <w:lang w:val="pt-BR"/>
              </w:rPr>
              <w:t xml:space="preserve"> HĐND tỉnh;</w:t>
            </w:r>
          </w:p>
          <w:p w14:paraId="0CDB05B9" w14:textId="7D3E8F66" w:rsidR="0035303F" w:rsidRPr="00D46E4B" w:rsidRDefault="0035303F" w:rsidP="0035303F">
            <w:pPr>
              <w:rPr>
                <w:rFonts w:ascii="Times New Roman" w:eastAsia="Times New Roman" w:hAnsi="Times New Roman" w:cs="Times New Roman"/>
                <w:sz w:val="22"/>
                <w:szCs w:val="22"/>
              </w:rPr>
            </w:pPr>
            <w:r w:rsidRPr="00D46E4B">
              <w:rPr>
                <w:rFonts w:ascii="Times New Roman" w:eastAsia="Times New Roman" w:hAnsi="Times New Roman" w:cs="Times New Roman"/>
                <w:sz w:val="22"/>
                <w:szCs w:val="22"/>
              </w:rPr>
              <w:t>- Các Sở, ban, ngành cấp tỉnh;</w:t>
            </w:r>
          </w:p>
          <w:p w14:paraId="6D7516A6" w14:textId="77777777" w:rsidR="0035303F" w:rsidRPr="00D46E4B" w:rsidRDefault="00714F5E" w:rsidP="00714F5E">
            <w:pPr>
              <w:rPr>
                <w:rFonts w:ascii="Times New Roman" w:eastAsia="Times New Roman" w:hAnsi="Times New Roman" w:cs="Times New Roman"/>
                <w:sz w:val="22"/>
                <w:szCs w:val="22"/>
              </w:rPr>
            </w:pPr>
            <w:r w:rsidRPr="00D46E4B">
              <w:rPr>
                <w:rFonts w:ascii="Times New Roman" w:eastAsia="Times New Roman" w:hAnsi="Times New Roman" w:cs="Times New Roman"/>
                <w:sz w:val="22"/>
                <w:szCs w:val="22"/>
              </w:rPr>
              <w:t xml:space="preserve">- </w:t>
            </w:r>
            <w:r w:rsidR="00C47648" w:rsidRPr="00D46E4B">
              <w:rPr>
                <w:rFonts w:ascii="Times New Roman" w:eastAsia="Times New Roman" w:hAnsi="Times New Roman" w:cs="Times New Roman"/>
                <w:sz w:val="22"/>
                <w:szCs w:val="22"/>
              </w:rPr>
              <w:t>Văn phòng</w:t>
            </w:r>
            <w:r w:rsidRPr="00D46E4B">
              <w:rPr>
                <w:rFonts w:ascii="Times New Roman" w:eastAsia="Times New Roman" w:hAnsi="Times New Roman" w:cs="Times New Roman"/>
                <w:sz w:val="22"/>
                <w:szCs w:val="22"/>
              </w:rPr>
              <w:t xml:space="preserve"> Đoàn ĐBQH&amp;HĐND tỉnh;</w:t>
            </w:r>
          </w:p>
          <w:p w14:paraId="6695B377" w14:textId="7777CB6B" w:rsidR="00714F5E" w:rsidRPr="00D46E4B" w:rsidRDefault="0035303F" w:rsidP="00714F5E">
            <w:pPr>
              <w:rPr>
                <w:rFonts w:ascii="Times New Roman" w:eastAsia="Times New Roman" w:hAnsi="Times New Roman" w:cs="Times New Roman"/>
                <w:sz w:val="22"/>
                <w:szCs w:val="22"/>
              </w:rPr>
            </w:pPr>
            <w:r w:rsidRPr="00D46E4B">
              <w:rPr>
                <w:rFonts w:ascii="Times New Roman" w:eastAsia="Times New Roman" w:hAnsi="Times New Roman" w:cs="Times New Roman"/>
                <w:sz w:val="22"/>
                <w:szCs w:val="22"/>
              </w:rPr>
              <w:t>- Các Đại biểu HĐND tỉnh;</w:t>
            </w:r>
            <w:r w:rsidR="00714F5E" w:rsidRPr="00D46E4B">
              <w:rPr>
                <w:rFonts w:ascii="Times New Roman" w:eastAsia="Times New Roman" w:hAnsi="Times New Roman" w:cs="Times New Roman"/>
                <w:sz w:val="22"/>
                <w:szCs w:val="22"/>
              </w:rPr>
              <w:t xml:space="preserve"> </w:t>
            </w:r>
          </w:p>
          <w:p w14:paraId="236F04BA" w14:textId="77777777" w:rsidR="00714F5E" w:rsidRPr="00D46E4B" w:rsidRDefault="00C47648" w:rsidP="00714F5E">
            <w:pPr>
              <w:rPr>
                <w:rFonts w:ascii="Times New Roman" w:eastAsia="Times New Roman" w:hAnsi="Times New Roman" w:cs="Times New Roman"/>
                <w:sz w:val="22"/>
                <w:szCs w:val="22"/>
              </w:rPr>
            </w:pPr>
            <w:r w:rsidRPr="00D46E4B">
              <w:rPr>
                <w:rFonts w:ascii="Times New Roman" w:eastAsia="Times New Roman" w:hAnsi="Times New Roman" w:cs="Times New Roman"/>
                <w:sz w:val="22"/>
                <w:szCs w:val="22"/>
              </w:rPr>
              <w:t xml:space="preserve">- TTHĐND, UBND các </w:t>
            </w:r>
            <w:r w:rsidR="00714F5E" w:rsidRPr="00D46E4B">
              <w:rPr>
                <w:rFonts w:ascii="Times New Roman" w:eastAsia="Times New Roman" w:hAnsi="Times New Roman" w:cs="Times New Roman"/>
                <w:sz w:val="22"/>
                <w:szCs w:val="22"/>
              </w:rPr>
              <w:t>xã</w:t>
            </w:r>
            <w:r w:rsidRPr="00D46E4B">
              <w:rPr>
                <w:rFonts w:ascii="Times New Roman" w:eastAsia="Times New Roman" w:hAnsi="Times New Roman" w:cs="Times New Roman"/>
                <w:sz w:val="22"/>
                <w:szCs w:val="22"/>
              </w:rPr>
              <w:t>, phường</w:t>
            </w:r>
            <w:r w:rsidR="00714F5E" w:rsidRPr="00D46E4B">
              <w:rPr>
                <w:rFonts w:ascii="Times New Roman" w:eastAsia="Times New Roman" w:hAnsi="Times New Roman" w:cs="Times New Roman"/>
                <w:sz w:val="22"/>
                <w:szCs w:val="22"/>
              </w:rPr>
              <w:t>;</w:t>
            </w:r>
          </w:p>
          <w:p w14:paraId="75151A13" w14:textId="77777777" w:rsidR="00714F5E" w:rsidRPr="00D46E4B" w:rsidRDefault="00714F5E" w:rsidP="00714F5E">
            <w:pPr>
              <w:rPr>
                <w:rFonts w:ascii="Times New Roman" w:eastAsia="Times New Roman" w:hAnsi="Times New Roman" w:cs="Times New Roman"/>
                <w:sz w:val="22"/>
                <w:szCs w:val="22"/>
              </w:rPr>
            </w:pPr>
            <w:r w:rsidRPr="00D46E4B">
              <w:rPr>
                <w:rFonts w:ascii="Times New Roman" w:eastAsia="Times New Roman" w:hAnsi="Times New Roman" w:cs="Times New Roman"/>
                <w:sz w:val="22"/>
                <w:szCs w:val="22"/>
              </w:rPr>
              <w:t>- TT Thông tin - Công báo;</w:t>
            </w:r>
          </w:p>
          <w:p w14:paraId="4596482F" w14:textId="7F7F8E1D" w:rsidR="00E07346" w:rsidRPr="00D46E4B" w:rsidRDefault="00714F5E" w:rsidP="003D2AAF">
            <w:pPr>
              <w:ind w:right="-567"/>
              <w:rPr>
                <w:rFonts w:ascii="Times New Roman" w:eastAsia="Times New Roman" w:hAnsi="Times New Roman" w:cs="Times New Roman"/>
                <w:sz w:val="22"/>
                <w:szCs w:val="22"/>
              </w:rPr>
            </w:pPr>
            <w:r w:rsidRPr="00D46E4B">
              <w:rPr>
                <w:rFonts w:ascii="Times New Roman" w:eastAsia="Times New Roman" w:hAnsi="Times New Roman" w:cs="Times New Roman"/>
                <w:sz w:val="22"/>
                <w:szCs w:val="22"/>
              </w:rPr>
              <w:t xml:space="preserve">- Lưu: VT, </w:t>
            </w:r>
            <w:r w:rsidR="001A139F" w:rsidRPr="00D46E4B">
              <w:rPr>
                <w:rFonts w:ascii="Times New Roman" w:eastAsia="Times New Roman" w:hAnsi="Times New Roman" w:cs="Times New Roman"/>
                <w:sz w:val="22"/>
                <w:szCs w:val="22"/>
              </w:rPr>
              <w:t>TTDN.</w:t>
            </w:r>
          </w:p>
          <w:p w14:paraId="03B4878A" w14:textId="77777777" w:rsidR="006A1FBC" w:rsidRPr="00D46E4B" w:rsidRDefault="006A1FBC" w:rsidP="003D2AAF">
            <w:pPr>
              <w:ind w:right="-567"/>
              <w:rPr>
                <w:rFonts w:ascii="Times New Roman" w:eastAsia="Times New Roman" w:hAnsi="Times New Roman" w:cs="Times New Roman"/>
                <w:sz w:val="22"/>
                <w:szCs w:val="22"/>
              </w:rPr>
            </w:pPr>
          </w:p>
          <w:p w14:paraId="3FC058E7" w14:textId="77777777" w:rsidR="006A1FBC" w:rsidRPr="00D46E4B" w:rsidRDefault="006A1FBC" w:rsidP="003D2AAF">
            <w:pPr>
              <w:ind w:right="-567"/>
              <w:rPr>
                <w:rFonts w:ascii="Times New Roman" w:eastAsia="Times New Roman" w:hAnsi="Times New Roman" w:cs="Times New Roman"/>
                <w:sz w:val="22"/>
                <w:szCs w:val="22"/>
              </w:rPr>
            </w:pPr>
          </w:p>
          <w:p w14:paraId="511F705B" w14:textId="77777777" w:rsidR="006A1FBC" w:rsidRPr="00D46E4B" w:rsidRDefault="006A1FBC" w:rsidP="003D2AAF">
            <w:pPr>
              <w:ind w:right="-567"/>
              <w:rPr>
                <w:rFonts w:ascii="Times New Roman" w:eastAsia="Times New Roman" w:hAnsi="Times New Roman" w:cs="Times New Roman"/>
                <w:sz w:val="22"/>
                <w:szCs w:val="22"/>
              </w:rPr>
            </w:pPr>
          </w:p>
          <w:p w14:paraId="3E26361D" w14:textId="77777777" w:rsidR="006A1FBC" w:rsidRPr="00D46E4B" w:rsidRDefault="006A1FBC" w:rsidP="003D2AAF">
            <w:pPr>
              <w:ind w:right="-567"/>
              <w:rPr>
                <w:rFonts w:ascii="Times New Roman" w:eastAsia="Times New Roman" w:hAnsi="Times New Roman" w:cs="Times New Roman"/>
                <w:sz w:val="22"/>
                <w:szCs w:val="22"/>
              </w:rPr>
            </w:pPr>
          </w:p>
          <w:p w14:paraId="5AF6D551" w14:textId="77777777" w:rsidR="006A1FBC" w:rsidRPr="00D46E4B" w:rsidRDefault="006A1FBC" w:rsidP="003D2AAF">
            <w:pPr>
              <w:ind w:right="-567"/>
              <w:rPr>
                <w:rFonts w:ascii="Times New Roman" w:eastAsia="Times New Roman" w:hAnsi="Times New Roman" w:cs="Times New Roman"/>
                <w:sz w:val="22"/>
                <w:szCs w:val="22"/>
              </w:rPr>
            </w:pPr>
          </w:p>
          <w:p w14:paraId="4A627C03" w14:textId="77777777" w:rsidR="006A1FBC" w:rsidRPr="00D46E4B" w:rsidRDefault="006A1FBC" w:rsidP="003D2AAF">
            <w:pPr>
              <w:ind w:right="-567"/>
              <w:rPr>
                <w:rFonts w:ascii="Times New Roman" w:eastAsia="Times New Roman" w:hAnsi="Times New Roman" w:cs="Times New Roman"/>
                <w:sz w:val="22"/>
                <w:szCs w:val="22"/>
              </w:rPr>
            </w:pPr>
          </w:p>
          <w:p w14:paraId="3F3C5508" w14:textId="77777777" w:rsidR="006A1FBC" w:rsidRPr="00D46E4B" w:rsidRDefault="006A1FBC" w:rsidP="003D2AAF">
            <w:pPr>
              <w:ind w:right="-567"/>
              <w:rPr>
                <w:rFonts w:ascii="Times New Roman" w:eastAsia="Times New Roman" w:hAnsi="Times New Roman" w:cs="Times New Roman"/>
                <w:sz w:val="22"/>
                <w:szCs w:val="22"/>
              </w:rPr>
            </w:pPr>
          </w:p>
          <w:p w14:paraId="0896FADD" w14:textId="77777777" w:rsidR="006A1FBC" w:rsidRPr="00D46E4B" w:rsidRDefault="006A1FBC" w:rsidP="003D2AAF">
            <w:pPr>
              <w:ind w:right="-567"/>
              <w:rPr>
                <w:rFonts w:ascii="Times New Roman" w:eastAsia="Times New Roman" w:hAnsi="Times New Roman" w:cs="Times New Roman"/>
                <w:sz w:val="22"/>
                <w:szCs w:val="22"/>
              </w:rPr>
            </w:pPr>
          </w:p>
          <w:p w14:paraId="2322936E" w14:textId="77777777" w:rsidR="006A1FBC" w:rsidRPr="00D46E4B" w:rsidRDefault="006A1FBC" w:rsidP="003D2AAF">
            <w:pPr>
              <w:ind w:right="-567"/>
              <w:rPr>
                <w:rFonts w:ascii="Times New Roman" w:eastAsia="Times New Roman" w:hAnsi="Times New Roman" w:cs="Times New Roman"/>
                <w:sz w:val="22"/>
                <w:szCs w:val="22"/>
              </w:rPr>
            </w:pPr>
          </w:p>
          <w:p w14:paraId="007E9DB5" w14:textId="77777777" w:rsidR="006A1FBC" w:rsidRPr="00D46E4B" w:rsidRDefault="006A1FBC" w:rsidP="003D2AAF">
            <w:pPr>
              <w:ind w:right="-567"/>
              <w:rPr>
                <w:rFonts w:ascii="Times New Roman" w:eastAsia="Times New Roman" w:hAnsi="Times New Roman" w:cs="Times New Roman"/>
                <w:sz w:val="22"/>
                <w:szCs w:val="22"/>
              </w:rPr>
            </w:pPr>
          </w:p>
          <w:p w14:paraId="1474EBD1" w14:textId="77777777" w:rsidR="006A1FBC" w:rsidRPr="00D46E4B" w:rsidRDefault="006A1FBC" w:rsidP="003D2AAF">
            <w:pPr>
              <w:ind w:right="-567"/>
              <w:rPr>
                <w:rFonts w:ascii="Times New Roman" w:eastAsia="Times New Roman" w:hAnsi="Times New Roman" w:cs="Times New Roman"/>
                <w:sz w:val="22"/>
                <w:szCs w:val="22"/>
              </w:rPr>
            </w:pPr>
          </w:p>
          <w:p w14:paraId="64877A34" w14:textId="77777777" w:rsidR="006A1FBC" w:rsidRPr="00D46E4B" w:rsidRDefault="006A1FBC" w:rsidP="003D2AAF">
            <w:pPr>
              <w:ind w:right="-567"/>
              <w:rPr>
                <w:rFonts w:ascii="Times New Roman" w:eastAsia="Times New Roman" w:hAnsi="Times New Roman" w:cs="Times New Roman"/>
                <w:sz w:val="22"/>
                <w:szCs w:val="22"/>
              </w:rPr>
            </w:pPr>
          </w:p>
          <w:p w14:paraId="3C681AF5" w14:textId="77777777" w:rsidR="006A1FBC" w:rsidRPr="00D46E4B" w:rsidRDefault="006A1FBC" w:rsidP="003D2AAF">
            <w:pPr>
              <w:ind w:right="-567"/>
              <w:rPr>
                <w:rFonts w:ascii="Times New Roman" w:eastAsia="Times New Roman" w:hAnsi="Times New Roman" w:cs="Times New Roman"/>
                <w:sz w:val="22"/>
                <w:szCs w:val="22"/>
              </w:rPr>
            </w:pPr>
          </w:p>
          <w:p w14:paraId="00DF071E" w14:textId="77777777" w:rsidR="006A1FBC" w:rsidRPr="00D46E4B" w:rsidRDefault="006A1FBC" w:rsidP="003D2AAF">
            <w:pPr>
              <w:ind w:right="-567"/>
              <w:rPr>
                <w:rFonts w:ascii="Times New Roman" w:eastAsia="Times New Roman" w:hAnsi="Times New Roman" w:cs="Times New Roman"/>
                <w:sz w:val="22"/>
                <w:szCs w:val="22"/>
              </w:rPr>
            </w:pPr>
          </w:p>
          <w:p w14:paraId="0720C2C6" w14:textId="77777777" w:rsidR="006A1FBC" w:rsidRPr="00D46E4B" w:rsidRDefault="006A1FBC" w:rsidP="003D2AAF">
            <w:pPr>
              <w:ind w:right="-567"/>
              <w:rPr>
                <w:rFonts w:ascii="Times New Roman" w:eastAsia="Times New Roman" w:hAnsi="Times New Roman" w:cs="Times New Roman"/>
                <w:sz w:val="22"/>
                <w:szCs w:val="22"/>
              </w:rPr>
            </w:pPr>
          </w:p>
          <w:p w14:paraId="0EDCD43D" w14:textId="77777777" w:rsidR="006A1FBC" w:rsidRPr="00D46E4B" w:rsidRDefault="006A1FBC" w:rsidP="003D2AAF">
            <w:pPr>
              <w:ind w:right="-567"/>
              <w:rPr>
                <w:rFonts w:ascii="Times New Roman" w:eastAsia="Times New Roman" w:hAnsi="Times New Roman" w:cs="Times New Roman"/>
                <w:sz w:val="22"/>
                <w:szCs w:val="22"/>
              </w:rPr>
            </w:pPr>
          </w:p>
          <w:p w14:paraId="48C6F0E1" w14:textId="77777777" w:rsidR="006A1FBC" w:rsidRPr="00D46E4B" w:rsidRDefault="006A1FBC" w:rsidP="003D2AAF">
            <w:pPr>
              <w:ind w:right="-567"/>
              <w:rPr>
                <w:rFonts w:ascii="Times New Roman" w:eastAsia="Times New Roman" w:hAnsi="Times New Roman" w:cs="Times New Roman"/>
                <w:sz w:val="22"/>
                <w:szCs w:val="22"/>
              </w:rPr>
            </w:pPr>
          </w:p>
          <w:p w14:paraId="1313B93A" w14:textId="77777777" w:rsidR="006A1FBC" w:rsidRPr="00D46E4B" w:rsidRDefault="006A1FBC" w:rsidP="003D2AAF">
            <w:pPr>
              <w:ind w:right="-567"/>
              <w:rPr>
                <w:rFonts w:ascii="Times New Roman" w:eastAsia="Times New Roman" w:hAnsi="Times New Roman" w:cs="Times New Roman"/>
                <w:sz w:val="22"/>
                <w:szCs w:val="22"/>
              </w:rPr>
            </w:pPr>
          </w:p>
          <w:p w14:paraId="76B59AD1" w14:textId="77777777" w:rsidR="006A1FBC" w:rsidRPr="00D46E4B" w:rsidRDefault="006A1FBC" w:rsidP="003D2AAF">
            <w:pPr>
              <w:ind w:right="-567"/>
              <w:rPr>
                <w:rFonts w:ascii="Times New Roman" w:eastAsia="Times New Roman" w:hAnsi="Times New Roman" w:cs="Times New Roman"/>
                <w:sz w:val="22"/>
                <w:szCs w:val="22"/>
              </w:rPr>
            </w:pPr>
          </w:p>
          <w:p w14:paraId="30013F55" w14:textId="77777777" w:rsidR="006A1FBC" w:rsidRPr="00D46E4B" w:rsidRDefault="006A1FBC" w:rsidP="003D2AAF">
            <w:pPr>
              <w:ind w:right="-567"/>
              <w:rPr>
                <w:rFonts w:ascii="Times New Roman" w:eastAsia="Times New Roman" w:hAnsi="Times New Roman" w:cs="Times New Roman"/>
                <w:sz w:val="22"/>
                <w:szCs w:val="22"/>
              </w:rPr>
            </w:pPr>
          </w:p>
          <w:p w14:paraId="3AE78003" w14:textId="77777777" w:rsidR="006A1FBC" w:rsidRPr="00D46E4B" w:rsidRDefault="006A1FBC" w:rsidP="003D2AAF">
            <w:pPr>
              <w:ind w:right="-567"/>
              <w:rPr>
                <w:rFonts w:ascii="Times New Roman" w:eastAsia="Times New Roman" w:hAnsi="Times New Roman" w:cs="Times New Roman"/>
                <w:sz w:val="22"/>
                <w:szCs w:val="22"/>
              </w:rPr>
            </w:pPr>
          </w:p>
          <w:p w14:paraId="5E26CEA7" w14:textId="77777777" w:rsidR="006A1FBC" w:rsidRPr="00D46E4B" w:rsidRDefault="006A1FBC" w:rsidP="003D2AAF">
            <w:pPr>
              <w:ind w:right="-567"/>
              <w:rPr>
                <w:rFonts w:ascii="Times New Roman" w:eastAsia="Times New Roman" w:hAnsi="Times New Roman" w:cs="Times New Roman"/>
                <w:sz w:val="22"/>
                <w:szCs w:val="22"/>
              </w:rPr>
            </w:pPr>
          </w:p>
          <w:p w14:paraId="11D2B529" w14:textId="77777777" w:rsidR="006A1FBC" w:rsidRPr="00D46E4B" w:rsidRDefault="006A1FBC" w:rsidP="003D2AAF">
            <w:pPr>
              <w:ind w:right="-567"/>
              <w:rPr>
                <w:rFonts w:ascii="Times New Roman" w:eastAsia="Times New Roman" w:hAnsi="Times New Roman" w:cs="Times New Roman"/>
                <w:sz w:val="22"/>
                <w:szCs w:val="22"/>
              </w:rPr>
            </w:pPr>
          </w:p>
          <w:p w14:paraId="5B7CAD3A" w14:textId="77777777" w:rsidR="006A1FBC" w:rsidRPr="00D46E4B" w:rsidRDefault="006A1FBC" w:rsidP="003D2AAF">
            <w:pPr>
              <w:ind w:right="-567"/>
              <w:rPr>
                <w:rFonts w:ascii="Times New Roman" w:eastAsia="Times New Roman" w:hAnsi="Times New Roman" w:cs="Times New Roman"/>
                <w:sz w:val="22"/>
                <w:szCs w:val="22"/>
              </w:rPr>
            </w:pPr>
          </w:p>
          <w:p w14:paraId="590E60E9" w14:textId="77777777" w:rsidR="006A1FBC" w:rsidRPr="00D46E4B" w:rsidRDefault="006A1FBC" w:rsidP="003D2AAF">
            <w:pPr>
              <w:ind w:right="-567"/>
              <w:rPr>
                <w:rFonts w:ascii="Times New Roman" w:eastAsia="Times New Roman" w:hAnsi="Times New Roman" w:cs="Times New Roman"/>
                <w:sz w:val="22"/>
                <w:szCs w:val="22"/>
              </w:rPr>
            </w:pPr>
          </w:p>
          <w:p w14:paraId="17A8B87E" w14:textId="77777777" w:rsidR="006A1FBC" w:rsidRPr="00D46E4B" w:rsidRDefault="006A1FBC" w:rsidP="003D2AAF">
            <w:pPr>
              <w:ind w:right="-567"/>
              <w:rPr>
                <w:rFonts w:ascii="Times New Roman" w:eastAsia="Times New Roman" w:hAnsi="Times New Roman" w:cs="Times New Roman"/>
                <w:sz w:val="22"/>
                <w:szCs w:val="22"/>
              </w:rPr>
            </w:pPr>
          </w:p>
          <w:p w14:paraId="3EBA7830" w14:textId="77777777" w:rsidR="006A1FBC" w:rsidRPr="00D46E4B" w:rsidRDefault="006A1FBC" w:rsidP="003D2AAF">
            <w:pPr>
              <w:ind w:right="-567"/>
              <w:rPr>
                <w:rFonts w:ascii="Times New Roman" w:eastAsia="Times New Roman" w:hAnsi="Times New Roman" w:cs="Times New Roman"/>
                <w:sz w:val="22"/>
                <w:szCs w:val="22"/>
              </w:rPr>
            </w:pPr>
          </w:p>
          <w:p w14:paraId="12A1AF0B" w14:textId="77777777" w:rsidR="006A1FBC" w:rsidRPr="00D46E4B" w:rsidRDefault="006A1FBC" w:rsidP="003D2AAF">
            <w:pPr>
              <w:ind w:right="-567"/>
              <w:rPr>
                <w:rFonts w:ascii="Times New Roman" w:eastAsia="Times New Roman" w:hAnsi="Times New Roman" w:cs="Times New Roman"/>
                <w:sz w:val="22"/>
                <w:szCs w:val="22"/>
              </w:rPr>
            </w:pPr>
          </w:p>
          <w:p w14:paraId="5FC4F829" w14:textId="77777777" w:rsidR="006A1FBC" w:rsidRPr="00D46E4B" w:rsidRDefault="006A1FBC" w:rsidP="003D2AAF">
            <w:pPr>
              <w:ind w:right="-567"/>
              <w:rPr>
                <w:rFonts w:ascii="Times New Roman" w:eastAsia="Times New Roman" w:hAnsi="Times New Roman" w:cs="Times New Roman"/>
                <w:sz w:val="22"/>
                <w:szCs w:val="22"/>
              </w:rPr>
            </w:pPr>
          </w:p>
          <w:p w14:paraId="22711B75" w14:textId="77777777" w:rsidR="006A1FBC" w:rsidRPr="00D46E4B" w:rsidRDefault="006A1FBC" w:rsidP="003D2AAF">
            <w:pPr>
              <w:ind w:right="-567"/>
              <w:rPr>
                <w:rFonts w:ascii="Times New Roman" w:eastAsia="Times New Roman" w:hAnsi="Times New Roman" w:cs="Times New Roman"/>
                <w:sz w:val="22"/>
                <w:szCs w:val="22"/>
              </w:rPr>
            </w:pPr>
          </w:p>
          <w:p w14:paraId="683713D2" w14:textId="77777777" w:rsidR="006A1FBC" w:rsidRPr="00D46E4B" w:rsidRDefault="006A1FBC" w:rsidP="003D2AAF">
            <w:pPr>
              <w:ind w:right="-567"/>
              <w:rPr>
                <w:rFonts w:ascii="Times New Roman" w:eastAsia="Times New Roman" w:hAnsi="Times New Roman" w:cs="Times New Roman"/>
                <w:sz w:val="22"/>
                <w:szCs w:val="22"/>
              </w:rPr>
            </w:pPr>
          </w:p>
          <w:p w14:paraId="24004199" w14:textId="77777777" w:rsidR="006A1FBC" w:rsidRPr="00D46E4B" w:rsidRDefault="006A1FBC" w:rsidP="003D2AAF">
            <w:pPr>
              <w:ind w:right="-567"/>
              <w:rPr>
                <w:rFonts w:ascii="Times New Roman" w:eastAsia="Times New Roman" w:hAnsi="Times New Roman" w:cs="Times New Roman"/>
                <w:sz w:val="22"/>
                <w:szCs w:val="22"/>
              </w:rPr>
            </w:pPr>
          </w:p>
          <w:p w14:paraId="38E14A0C" w14:textId="77777777" w:rsidR="006A1FBC" w:rsidRPr="00D46E4B" w:rsidRDefault="006A1FBC" w:rsidP="003D2AAF">
            <w:pPr>
              <w:ind w:right="-567"/>
              <w:rPr>
                <w:rFonts w:ascii="Times New Roman" w:eastAsia="Times New Roman" w:hAnsi="Times New Roman" w:cs="Times New Roman"/>
                <w:sz w:val="22"/>
                <w:szCs w:val="22"/>
              </w:rPr>
            </w:pPr>
          </w:p>
          <w:p w14:paraId="19C6FF67" w14:textId="77777777" w:rsidR="00E07346" w:rsidRPr="00D46E4B" w:rsidRDefault="00E07346">
            <w:pPr>
              <w:rPr>
                <w:rFonts w:ascii="Times New Roman" w:hAnsi="Times New Roman" w:cs="Times New Roman"/>
                <w:sz w:val="28"/>
                <w:szCs w:val="28"/>
              </w:rPr>
            </w:pPr>
          </w:p>
          <w:p w14:paraId="0240CB98" w14:textId="77777777" w:rsidR="00307E36" w:rsidRPr="00D46E4B" w:rsidRDefault="00307E36">
            <w:pPr>
              <w:rPr>
                <w:rFonts w:ascii="Times New Roman" w:hAnsi="Times New Roman" w:cs="Times New Roman"/>
                <w:sz w:val="28"/>
                <w:szCs w:val="28"/>
              </w:rPr>
            </w:pPr>
          </w:p>
          <w:p w14:paraId="0ACF2A0A" w14:textId="77777777" w:rsidR="00307E36" w:rsidRPr="00D46E4B" w:rsidRDefault="00307E36">
            <w:pPr>
              <w:rPr>
                <w:rFonts w:ascii="Times New Roman" w:hAnsi="Times New Roman" w:cs="Times New Roman"/>
                <w:sz w:val="28"/>
                <w:szCs w:val="28"/>
              </w:rPr>
            </w:pPr>
          </w:p>
          <w:p w14:paraId="488C6E5E" w14:textId="77777777" w:rsidR="00307E36" w:rsidRPr="00D46E4B" w:rsidRDefault="00307E36">
            <w:pPr>
              <w:rPr>
                <w:rFonts w:ascii="Times New Roman" w:hAnsi="Times New Roman" w:cs="Times New Roman"/>
                <w:sz w:val="28"/>
                <w:szCs w:val="28"/>
              </w:rPr>
            </w:pPr>
          </w:p>
          <w:p w14:paraId="4E72E77A" w14:textId="77777777" w:rsidR="00307E36" w:rsidRPr="00D46E4B" w:rsidRDefault="00307E36">
            <w:pPr>
              <w:rPr>
                <w:rFonts w:ascii="Times New Roman" w:hAnsi="Times New Roman" w:cs="Times New Roman"/>
                <w:sz w:val="28"/>
                <w:szCs w:val="28"/>
              </w:rPr>
            </w:pPr>
          </w:p>
          <w:p w14:paraId="315C0186" w14:textId="77777777" w:rsidR="00307E36" w:rsidRPr="00D46E4B" w:rsidRDefault="00307E36">
            <w:pPr>
              <w:rPr>
                <w:rFonts w:ascii="Times New Roman" w:hAnsi="Times New Roman" w:cs="Times New Roman"/>
                <w:sz w:val="28"/>
                <w:szCs w:val="28"/>
              </w:rPr>
            </w:pPr>
          </w:p>
        </w:tc>
        <w:tc>
          <w:tcPr>
            <w:tcW w:w="4111" w:type="dxa"/>
          </w:tcPr>
          <w:p w14:paraId="31B35257" w14:textId="77777777" w:rsidR="00E07346" w:rsidRPr="00D46E4B" w:rsidRDefault="001C0668">
            <w:pPr>
              <w:jc w:val="center"/>
              <w:rPr>
                <w:rFonts w:ascii="Times New Roman" w:hAnsi="Times New Roman" w:cs="Times New Roman"/>
                <w:b/>
                <w:bCs/>
                <w:sz w:val="28"/>
                <w:szCs w:val="28"/>
              </w:rPr>
            </w:pPr>
            <w:r w:rsidRPr="00D46E4B">
              <w:rPr>
                <w:rFonts w:ascii="Times New Roman" w:hAnsi="Times New Roman" w:cs="Times New Roman"/>
                <w:b/>
                <w:bCs/>
                <w:sz w:val="28"/>
                <w:szCs w:val="28"/>
              </w:rPr>
              <w:t>CHỦ TỊCH</w:t>
            </w:r>
          </w:p>
          <w:p w14:paraId="476A9338" w14:textId="77777777" w:rsidR="00E07346" w:rsidRPr="00D46E4B" w:rsidRDefault="0061640C" w:rsidP="00965731">
            <w:pPr>
              <w:ind w:left="138" w:hanging="3"/>
              <w:rPr>
                <w:rFonts w:ascii="Times New Roman" w:hAnsi="Times New Roman" w:cs="Times New Roman"/>
                <w:b/>
                <w:bCs/>
                <w:sz w:val="28"/>
                <w:szCs w:val="28"/>
              </w:rPr>
            </w:pPr>
            <w:r w:rsidRPr="00D46E4B">
              <w:rPr>
                <w:rFonts w:ascii="Times New Roman" w:hAnsi="Times New Roman" w:cs="Times New Roman"/>
                <w:b/>
                <w:bCs/>
                <w:sz w:val="28"/>
                <w:szCs w:val="28"/>
              </w:rPr>
              <w:br/>
            </w:r>
          </w:p>
          <w:p w14:paraId="5E9EAD59" w14:textId="77777777" w:rsidR="00E07346" w:rsidRPr="00D46E4B" w:rsidRDefault="00E07346">
            <w:pPr>
              <w:spacing w:before="120"/>
              <w:rPr>
                <w:rFonts w:ascii="Times New Roman" w:hAnsi="Times New Roman" w:cs="Times New Roman"/>
                <w:sz w:val="28"/>
                <w:szCs w:val="28"/>
              </w:rPr>
            </w:pPr>
          </w:p>
          <w:p w14:paraId="086D1FA7" w14:textId="77777777" w:rsidR="001C0668" w:rsidRPr="00D46E4B" w:rsidRDefault="001C0668">
            <w:pPr>
              <w:spacing w:before="120"/>
              <w:rPr>
                <w:rFonts w:ascii="Times New Roman" w:hAnsi="Times New Roman" w:cs="Times New Roman"/>
                <w:sz w:val="28"/>
                <w:szCs w:val="28"/>
              </w:rPr>
            </w:pPr>
          </w:p>
          <w:p w14:paraId="5D6407DB" w14:textId="77777777" w:rsidR="001C0668" w:rsidRPr="00D46E4B" w:rsidRDefault="001C0668">
            <w:pPr>
              <w:spacing w:before="120"/>
              <w:rPr>
                <w:rFonts w:ascii="Times New Roman" w:hAnsi="Times New Roman" w:cs="Times New Roman"/>
                <w:sz w:val="28"/>
                <w:szCs w:val="28"/>
              </w:rPr>
            </w:pPr>
          </w:p>
          <w:p w14:paraId="618E539E" w14:textId="08EC69E6" w:rsidR="001C0668" w:rsidRPr="00D46E4B" w:rsidRDefault="001C0668" w:rsidP="001C0668">
            <w:pPr>
              <w:spacing w:before="120"/>
              <w:jc w:val="center"/>
              <w:rPr>
                <w:rFonts w:ascii="Times New Roman" w:hAnsi="Times New Roman" w:cs="Times New Roman"/>
                <w:b/>
                <w:bCs/>
                <w:sz w:val="28"/>
                <w:szCs w:val="28"/>
              </w:rPr>
            </w:pPr>
          </w:p>
        </w:tc>
      </w:tr>
    </w:tbl>
    <w:p w14:paraId="0005E253" w14:textId="77777777" w:rsidR="0007398F" w:rsidRPr="00D46E4B" w:rsidRDefault="00E16E04" w:rsidP="0007398F">
      <w:pPr>
        <w:rPr>
          <w:rFonts w:ascii="Times New Roman" w:eastAsia="Times New Roman" w:hAnsi="Times New Roman" w:cs="Times New Roman"/>
          <w:sz w:val="28"/>
          <w:szCs w:val="28"/>
        </w:rPr>
      </w:pPr>
      <w:r w:rsidRPr="00D46E4B">
        <w:rPr>
          <w:rFonts w:ascii="Arial" w:hAnsi="Arial"/>
          <w:sz w:val="16"/>
          <w:szCs w:val="16"/>
          <w:shd w:val="clear" w:color="auto" w:fill="FFFFFF"/>
        </w:rPr>
        <w:t> </w:t>
      </w:r>
    </w:p>
    <w:p w14:paraId="7D02BA40" w14:textId="35D122BF" w:rsidR="000250BC" w:rsidRPr="00D46E4B" w:rsidRDefault="000250BC" w:rsidP="000250BC">
      <w:pPr>
        <w:spacing w:line="360" w:lineRule="exact"/>
        <w:jc w:val="center"/>
        <w:rPr>
          <w:rFonts w:asciiTheme="majorBidi" w:hAnsiTheme="majorBidi" w:cstheme="majorBidi"/>
          <w:sz w:val="28"/>
          <w:szCs w:val="28"/>
          <w:lang w:val="vi-VN"/>
        </w:rPr>
      </w:pPr>
      <w:r w:rsidRPr="00D46E4B">
        <w:rPr>
          <w:rFonts w:asciiTheme="majorBidi" w:hAnsiTheme="majorBidi" w:cstheme="majorBidi"/>
          <w:b/>
          <w:sz w:val="28"/>
          <w:szCs w:val="28"/>
        </w:rPr>
        <w:lastRenderedPageBreak/>
        <w:t>PHỤ LỤC</w:t>
      </w:r>
    </w:p>
    <w:p w14:paraId="5FCE17ED" w14:textId="289514BA" w:rsidR="00AE4F46" w:rsidRPr="00D46E4B" w:rsidRDefault="00AE4F46" w:rsidP="000250BC">
      <w:pPr>
        <w:jc w:val="center"/>
        <w:rPr>
          <w:rFonts w:asciiTheme="majorBidi" w:hAnsiTheme="majorBidi" w:cstheme="majorBidi"/>
          <w:b/>
          <w:sz w:val="24"/>
          <w:szCs w:val="24"/>
          <w:lang w:val="vi-VN"/>
        </w:rPr>
      </w:pPr>
      <w:bookmarkStart w:id="2" w:name="chuong_pl_name"/>
      <w:r w:rsidRPr="00D46E4B">
        <w:rPr>
          <w:rFonts w:asciiTheme="majorBidi" w:hAnsiTheme="majorBidi" w:cstheme="majorBidi"/>
          <w:b/>
          <w:sz w:val="24"/>
          <w:szCs w:val="24"/>
          <w:lang w:val="vi-VN"/>
        </w:rPr>
        <w:t>TỶ LỆ (%) CHI PHÍ QUẢN LÝ</w:t>
      </w:r>
      <w:r w:rsidR="00EB3802" w:rsidRPr="00D46E4B">
        <w:rPr>
          <w:rFonts w:asciiTheme="majorBidi" w:hAnsiTheme="majorBidi" w:cstheme="majorBidi"/>
          <w:b/>
          <w:sz w:val="24"/>
          <w:szCs w:val="24"/>
          <w:lang w:val="vi-VN"/>
        </w:rPr>
        <w:t>;</w:t>
      </w:r>
      <w:r w:rsidRPr="00D46E4B">
        <w:rPr>
          <w:rFonts w:asciiTheme="majorBidi" w:hAnsiTheme="majorBidi" w:cstheme="majorBidi"/>
          <w:b/>
          <w:sz w:val="24"/>
          <w:szCs w:val="24"/>
          <w:lang w:val="vi-VN"/>
        </w:rPr>
        <w:t xml:space="preserve"> TỶ LỆ (%) MỨC CHI TRẢ THÙ LAO </w:t>
      </w:r>
    </w:p>
    <w:p w14:paraId="3302595C" w14:textId="260BA686" w:rsidR="00AE4F46" w:rsidRPr="00D46E4B" w:rsidRDefault="00AE4F46" w:rsidP="000250BC">
      <w:pPr>
        <w:jc w:val="center"/>
        <w:rPr>
          <w:rFonts w:asciiTheme="majorBidi" w:hAnsiTheme="majorBidi" w:cstheme="majorBidi"/>
          <w:b/>
          <w:sz w:val="24"/>
          <w:szCs w:val="24"/>
          <w:lang w:val="vi-VN"/>
        </w:rPr>
      </w:pPr>
      <w:r w:rsidRPr="00D46E4B">
        <w:rPr>
          <w:rFonts w:asciiTheme="majorBidi" w:hAnsiTheme="majorBidi" w:cstheme="majorBidi"/>
          <w:b/>
          <w:sz w:val="24"/>
          <w:szCs w:val="24"/>
          <w:lang w:val="vi-VN"/>
        </w:rPr>
        <w:t>CHO NGƯỜI TRỰC TIẾP CHI TRẢ</w:t>
      </w:r>
      <w:r w:rsidR="00EB3802" w:rsidRPr="00D46E4B">
        <w:rPr>
          <w:rFonts w:asciiTheme="majorBidi" w:hAnsiTheme="majorBidi" w:cstheme="majorBidi"/>
          <w:b/>
          <w:sz w:val="24"/>
          <w:szCs w:val="24"/>
          <w:lang w:val="vi-VN"/>
        </w:rPr>
        <w:t>;</w:t>
      </w:r>
      <w:r w:rsidRPr="00D46E4B">
        <w:rPr>
          <w:rFonts w:asciiTheme="majorBidi" w:hAnsiTheme="majorBidi" w:cstheme="majorBidi"/>
          <w:b/>
          <w:sz w:val="24"/>
          <w:szCs w:val="24"/>
          <w:lang w:val="vi-VN"/>
        </w:rPr>
        <w:t xml:space="preserve"> TỶ LỆ (%) MỨC CHI PHÍ CHI TRẢ </w:t>
      </w:r>
    </w:p>
    <w:p w14:paraId="0FC1C91F" w14:textId="0078BD49" w:rsidR="000250BC" w:rsidRPr="00D46E4B" w:rsidRDefault="00AE4F46" w:rsidP="000250BC">
      <w:pPr>
        <w:jc w:val="center"/>
        <w:rPr>
          <w:rFonts w:asciiTheme="majorBidi" w:hAnsiTheme="majorBidi" w:cstheme="majorBidi"/>
          <w:sz w:val="24"/>
          <w:szCs w:val="24"/>
          <w:lang w:val="vi-VN"/>
        </w:rPr>
      </w:pPr>
      <w:r w:rsidRPr="00D46E4B">
        <w:rPr>
          <w:rFonts w:asciiTheme="majorBidi" w:hAnsiTheme="majorBidi" w:cstheme="majorBidi"/>
          <w:b/>
          <w:sz w:val="24"/>
          <w:szCs w:val="24"/>
          <w:lang w:val="vi-VN"/>
        </w:rPr>
        <w:t>CHO TỔ CHỨC DỊCH VỤ CHI TRẢ</w:t>
      </w:r>
      <w:bookmarkEnd w:id="2"/>
    </w:p>
    <w:p w14:paraId="37B0769C" w14:textId="1C53BD91" w:rsidR="000250BC" w:rsidRPr="00D46E4B" w:rsidRDefault="000250BC" w:rsidP="000250BC">
      <w:pPr>
        <w:spacing w:line="360" w:lineRule="exact"/>
        <w:jc w:val="center"/>
        <w:rPr>
          <w:rFonts w:asciiTheme="majorBidi" w:hAnsiTheme="majorBidi" w:cstheme="majorBidi"/>
          <w:i/>
          <w:iCs/>
          <w:sz w:val="26"/>
          <w:szCs w:val="26"/>
          <w:lang w:val="vi-VN"/>
        </w:rPr>
      </w:pPr>
      <w:r w:rsidRPr="00D46E4B">
        <w:rPr>
          <w:rFonts w:asciiTheme="majorBidi" w:hAnsiTheme="majorBidi" w:cstheme="majorBidi"/>
          <w:i/>
          <w:iCs/>
          <w:sz w:val="26"/>
          <w:szCs w:val="26"/>
          <w:lang w:val="vi-VN"/>
        </w:rPr>
        <w:t xml:space="preserve">(Ban hành kèm theo Nghị quyết số </w:t>
      </w:r>
      <w:r w:rsidR="00EB3802" w:rsidRPr="00D46E4B">
        <w:rPr>
          <w:rFonts w:asciiTheme="majorBidi" w:hAnsiTheme="majorBidi" w:cstheme="majorBidi"/>
          <w:i/>
          <w:iCs/>
          <w:sz w:val="26"/>
          <w:szCs w:val="26"/>
          <w:lang w:val="vi-VN"/>
        </w:rPr>
        <w:t xml:space="preserve">   </w:t>
      </w:r>
      <w:r w:rsidRPr="00D46E4B">
        <w:rPr>
          <w:rFonts w:asciiTheme="majorBidi" w:hAnsiTheme="majorBidi" w:cstheme="majorBidi"/>
          <w:i/>
          <w:iCs/>
          <w:sz w:val="26"/>
          <w:szCs w:val="26"/>
          <w:lang w:val="vi-VN"/>
        </w:rPr>
        <w:t>…../2026/NQ-HĐND ngày … tháng … năm 2026</w:t>
      </w:r>
    </w:p>
    <w:tbl>
      <w:tblPr>
        <w:tblW w:w="9980" w:type="dxa"/>
        <w:tblCellMar>
          <w:left w:w="0" w:type="dxa"/>
          <w:right w:w="0" w:type="dxa"/>
        </w:tblCellMar>
        <w:tblLook w:val="04A0" w:firstRow="1" w:lastRow="0" w:firstColumn="1" w:lastColumn="0" w:noHBand="0" w:noVBand="1"/>
      </w:tblPr>
      <w:tblGrid>
        <w:gridCol w:w="1052"/>
        <w:gridCol w:w="2913"/>
        <w:gridCol w:w="2197"/>
        <w:gridCol w:w="3818"/>
      </w:tblGrid>
      <w:tr w:rsidR="00D46E4B" w:rsidRPr="00D46E4B" w14:paraId="1FA9032E" w14:textId="77777777" w:rsidTr="008D08A4">
        <w:trPr>
          <w:trHeight w:val="55"/>
        </w:trPr>
        <w:tc>
          <w:tcPr>
            <w:tcW w:w="9980" w:type="dxa"/>
            <w:gridSpan w:val="4"/>
            <w:tcBorders>
              <w:top w:val="nil"/>
              <w:left w:val="nil"/>
              <w:bottom w:val="nil"/>
              <w:right w:val="nil"/>
            </w:tcBorders>
            <w:shd w:val="clear" w:color="auto" w:fill="auto"/>
            <w:tcMar>
              <w:top w:w="15" w:type="dxa"/>
              <w:left w:w="15" w:type="dxa"/>
              <w:bottom w:w="0" w:type="dxa"/>
              <w:right w:w="15" w:type="dxa"/>
            </w:tcMar>
            <w:vAlign w:val="center"/>
          </w:tcPr>
          <w:p w14:paraId="233E1499" w14:textId="781C22E3" w:rsidR="008D08A4" w:rsidRPr="00D46E4B" w:rsidRDefault="000250BC" w:rsidP="00475164">
            <w:pPr>
              <w:jc w:val="center"/>
              <w:rPr>
                <w:b/>
                <w:bCs/>
                <w:sz w:val="24"/>
                <w:szCs w:val="24"/>
                <w:lang w:val="vi-VN"/>
              </w:rPr>
            </w:pPr>
            <w:r w:rsidRPr="00D46E4B">
              <w:rPr>
                <w:rFonts w:asciiTheme="majorBidi" w:hAnsiTheme="majorBidi" w:cstheme="majorBidi"/>
                <w:i/>
                <w:iCs/>
                <w:sz w:val="26"/>
                <w:szCs w:val="26"/>
                <w:lang w:val="vi-VN"/>
              </w:rPr>
              <w:t xml:space="preserve">của Hội đồng nhân dân tỉnh </w:t>
            </w:r>
            <w:r w:rsidR="00EB3802" w:rsidRPr="00D46E4B">
              <w:rPr>
                <w:rFonts w:asciiTheme="majorBidi" w:hAnsiTheme="majorBidi" w:cstheme="majorBidi"/>
                <w:i/>
                <w:iCs/>
                <w:sz w:val="26"/>
                <w:szCs w:val="26"/>
                <w:lang w:val="vi-VN"/>
              </w:rPr>
              <w:t>Gia  Lai</w:t>
            </w:r>
            <w:r w:rsidRPr="00D46E4B">
              <w:rPr>
                <w:rFonts w:asciiTheme="majorBidi" w:hAnsiTheme="majorBidi" w:cstheme="majorBidi"/>
                <w:i/>
                <w:iCs/>
                <w:sz w:val="26"/>
                <w:szCs w:val="26"/>
                <w:lang w:val="vi-VN"/>
              </w:rPr>
              <w:t>)</w:t>
            </w:r>
            <w:r w:rsidR="008D08A4" w:rsidRPr="00D46E4B">
              <w:rPr>
                <w:b/>
                <w:bCs/>
                <w:sz w:val="24"/>
                <w:szCs w:val="24"/>
                <w:lang w:val="vi-VN"/>
              </w:rPr>
              <w:t xml:space="preserve"> </w:t>
            </w:r>
          </w:p>
        </w:tc>
      </w:tr>
      <w:tr w:rsidR="00D46E4B" w:rsidRPr="00D46E4B" w14:paraId="3E4FC0B3" w14:textId="77777777" w:rsidTr="008D08A4">
        <w:trPr>
          <w:trHeight w:val="55"/>
        </w:trPr>
        <w:tc>
          <w:tcPr>
            <w:tcW w:w="9980" w:type="dxa"/>
            <w:gridSpan w:val="4"/>
            <w:tcBorders>
              <w:top w:val="nil"/>
              <w:left w:val="nil"/>
              <w:bottom w:val="nil"/>
              <w:right w:val="nil"/>
            </w:tcBorders>
            <w:shd w:val="clear" w:color="auto" w:fill="auto"/>
            <w:tcMar>
              <w:top w:w="15" w:type="dxa"/>
              <w:left w:w="15" w:type="dxa"/>
              <w:bottom w:w="0" w:type="dxa"/>
              <w:right w:w="15" w:type="dxa"/>
            </w:tcMar>
            <w:vAlign w:val="center"/>
          </w:tcPr>
          <w:p w14:paraId="31EBCE22" w14:textId="517939F3" w:rsidR="008D08A4" w:rsidRPr="00D46E4B" w:rsidRDefault="008D08A4">
            <w:pPr>
              <w:jc w:val="center"/>
              <w:rPr>
                <w:b/>
                <w:bCs/>
                <w:sz w:val="26"/>
                <w:szCs w:val="26"/>
                <w:lang w:val="vi-VN"/>
              </w:rPr>
            </w:pPr>
          </w:p>
        </w:tc>
      </w:tr>
      <w:tr w:rsidR="00D46E4B" w:rsidRPr="00D46E4B" w14:paraId="67528B47" w14:textId="77777777" w:rsidTr="008D08A4">
        <w:trPr>
          <w:trHeight w:val="55"/>
        </w:trPr>
        <w:tc>
          <w:tcPr>
            <w:tcW w:w="9980" w:type="dxa"/>
            <w:gridSpan w:val="4"/>
            <w:tcBorders>
              <w:top w:val="nil"/>
              <w:left w:val="nil"/>
              <w:bottom w:val="nil"/>
              <w:right w:val="nil"/>
            </w:tcBorders>
            <w:shd w:val="clear" w:color="auto" w:fill="auto"/>
            <w:tcMar>
              <w:top w:w="15" w:type="dxa"/>
              <w:left w:w="15" w:type="dxa"/>
              <w:bottom w:w="0" w:type="dxa"/>
              <w:right w:w="15" w:type="dxa"/>
            </w:tcMar>
            <w:vAlign w:val="center"/>
          </w:tcPr>
          <w:p w14:paraId="14A05E68" w14:textId="20AE2674" w:rsidR="008D08A4" w:rsidRPr="00D46E4B" w:rsidRDefault="008D08A4">
            <w:pPr>
              <w:jc w:val="center"/>
              <w:rPr>
                <w:i/>
                <w:iCs/>
                <w:sz w:val="28"/>
                <w:szCs w:val="28"/>
                <w:lang w:val="vi-VN"/>
              </w:rPr>
            </w:pPr>
          </w:p>
        </w:tc>
      </w:tr>
      <w:tr w:rsidR="00D46E4B" w:rsidRPr="00D46E4B" w14:paraId="34A32C1E" w14:textId="77777777" w:rsidTr="00475164">
        <w:trPr>
          <w:trHeight w:val="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4B61847" w14:textId="77777777" w:rsidR="008D08A4" w:rsidRPr="00D46E4B" w:rsidRDefault="008D08A4">
            <w:pPr>
              <w:jc w:val="center"/>
              <w:rPr>
                <w:sz w:val="24"/>
                <w:szCs w:val="24"/>
                <w:lang w:val="vi-VN"/>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8CE54CE" w14:textId="77777777" w:rsidR="008D08A4" w:rsidRPr="00D46E4B" w:rsidRDefault="008D08A4">
            <w:pPr>
              <w:rPr>
                <w:sz w:val="24"/>
                <w:szCs w:val="24"/>
                <w:lang w:val="vi-VN"/>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E9823B9" w14:textId="77777777" w:rsidR="008D08A4" w:rsidRPr="00D46E4B" w:rsidRDefault="008D08A4">
            <w:pPr>
              <w:jc w:val="center"/>
              <w:rPr>
                <w:sz w:val="24"/>
                <w:szCs w:val="24"/>
                <w:lang w:val="vi-VN"/>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D9F5597" w14:textId="77777777" w:rsidR="008D08A4" w:rsidRPr="00D46E4B" w:rsidRDefault="008D08A4">
            <w:pPr>
              <w:rPr>
                <w:sz w:val="24"/>
                <w:szCs w:val="24"/>
                <w:lang w:val="vi-VN"/>
              </w:rPr>
            </w:pPr>
          </w:p>
        </w:tc>
      </w:tr>
      <w:tr w:rsidR="00D46E4B" w:rsidRPr="00D46E4B" w14:paraId="5BCF6EFC" w14:textId="77777777" w:rsidTr="00A94473">
        <w:trPr>
          <w:trHeight w:val="322"/>
        </w:trPr>
        <w:tc>
          <w:tcPr>
            <w:tcW w:w="0" w:type="auto"/>
            <w:vMerge w:val="restart"/>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2E03F74" w14:textId="77777777" w:rsidR="008D08A4" w:rsidRPr="00D46E4B" w:rsidRDefault="008D08A4">
            <w:pPr>
              <w:jc w:val="center"/>
              <w:rPr>
                <w:rFonts w:ascii="Times New Roman" w:hAnsi="Times New Roman" w:cs="Times New Roman"/>
                <w:b/>
                <w:bCs/>
                <w:sz w:val="28"/>
                <w:szCs w:val="28"/>
              </w:rPr>
            </w:pPr>
            <w:r w:rsidRPr="00D46E4B">
              <w:rPr>
                <w:rFonts w:ascii="Times New Roman" w:hAnsi="Times New Roman" w:cs="Times New Roman"/>
                <w:b/>
                <w:bCs/>
                <w:sz w:val="28"/>
                <w:szCs w:val="28"/>
              </w:rPr>
              <w:t>TT</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EF4D10" w14:textId="77777777" w:rsidR="008D08A4" w:rsidRPr="00D46E4B" w:rsidRDefault="008D08A4">
            <w:pPr>
              <w:jc w:val="center"/>
              <w:rPr>
                <w:rFonts w:ascii="Times New Roman" w:hAnsi="Times New Roman" w:cs="Times New Roman"/>
                <w:b/>
                <w:bCs/>
                <w:sz w:val="28"/>
                <w:szCs w:val="28"/>
              </w:rPr>
            </w:pPr>
            <w:r w:rsidRPr="00D46E4B">
              <w:rPr>
                <w:rFonts w:ascii="Times New Roman" w:hAnsi="Times New Roman" w:cs="Times New Roman"/>
                <w:b/>
                <w:bCs/>
                <w:sz w:val="28"/>
                <w:szCs w:val="28"/>
              </w:rPr>
              <w:t>Đơn vị</w:t>
            </w:r>
          </w:p>
        </w:tc>
        <w:tc>
          <w:tcPr>
            <w:tcW w:w="219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A6C2578" w14:textId="77777777" w:rsidR="008D08A4" w:rsidRPr="00D46E4B" w:rsidRDefault="008D08A4">
            <w:pPr>
              <w:jc w:val="center"/>
              <w:rPr>
                <w:rFonts w:ascii="Times New Roman" w:hAnsi="Times New Roman" w:cs="Times New Roman"/>
                <w:b/>
                <w:bCs/>
                <w:sz w:val="28"/>
                <w:szCs w:val="28"/>
              </w:rPr>
            </w:pPr>
            <w:r w:rsidRPr="00D46E4B">
              <w:rPr>
                <w:rFonts w:ascii="Times New Roman" w:hAnsi="Times New Roman" w:cs="Times New Roman"/>
                <w:b/>
                <w:bCs/>
                <w:sz w:val="28"/>
                <w:szCs w:val="28"/>
              </w:rPr>
              <w:t>Tỷ lệ (%) chi phí quản lý</w:t>
            </w:r>
          </w:p>
        </w:tc>
        <w:tc>
          <w:tcPr>
            <w:tcW w:w="381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1E65172" w14:textId="77777777" w:rsidR="008D08A4" w:rsidRPr="00D46E4B" w:rsidRDefault="008D08A4">
            <w:pPr>
              <w:jc w:val="center"/>
              <w:rPr>
                <w:rFonts w:ascii="Times New Roman" w:hAnsi="Times New Roman" w:cs="Times New Roman"/>
                <w:b/>
                <w:bCs/>
                <w:sz w:val="28"/>
                <w:szCs w:val="28"/>
              </w:rPr>
            </w:pPr>
            <w:r w:rsidRPr="00D46E4B">
              <w:rPr>
                <w:rFonts w:ascii="Times New Roman" w:hAnsi="Times New Roman" w:cs="Times New Roman"/>
                <w:b/>
                <w:bCs/>
                <w:sz w:val="28"/>
                <w:szCs w:val="28"/>
              </w:rPr>
              <w:t xml:space="preserve">Tỷ lệ (%) mức chi trả thù lao cho người trực tiếp chi trả trợ cấp; tỷ lệ (%) tối đa mức chi phí chi trả cho tổ chức dịch vụ chi trả </w:t>
            </w:r>
            <w:r w:rsidRPr="00D46E4B">
              <w:rPr>
                <w:rFonts w:ascii="Times New Roman" w:hAnsi="Times New Roman" w:cs="Times New Roman"/>
                <w:i/>
                <w:iCs/>
                <w:sz w:val="28"/>
                <w:szCs w:val="28"/>
              </w:rPr>
              <w:t>(quy định trên tổng kinh phí chi trả các loại chế độ ưu đãi người có công với cách mạng của từng xã, phường)</w:t>
            </w:r>
          </w:p>
        </w:tc>
      </w:tr>
      <w:tr w:rsidR="00D46E4B" w:rsidRPr="00D46E4B" w14:paraId="0D1F6FDE" w14:textId="77777777" w:rsidTr="008D08A4">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19AF4" w14:textId="77777777" w:rsidR="008D08A4" w:rsidRPr="00D46E4B" w:rsidRDefault="008D08A4">
            <w:pPr>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26193" w14:textId="77777777" w:rsidR="008D08A4" w:rsidRPr="00D46E4B" w:rsidRDefault="008D08A4">
            <w:pPr>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6238F" w14:textId="77777777" w:rsidR="008D08A4" w:rsidRPr="00D46E4B" w:rsidRDefault="008D08A4">
            <w:pPr>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F1904" w14:textId="77777777" w:rsidR="008D08A4" w:rsidRPr="00D46E4B" w:rsidRDefault="008D08A4">
            <w:pPr>
              <w:rPr>
                <w:rFonts w:ascii="Times New Roman" w:hAnsi="Times New Roman" w:cs="Times New Roman"/>
                <w:b/>
                <w:bCs/>
                <w:sz w:val="28"/>
                <w:szCs w:val="28"/>
              </w:rPr>
            </w:pPr>
          </w:p>
        </w:tc>
      </w:tr>
      <w:tr w:rsidR="00D46E4B" w:rsidRPr="00D46E4B" w14:paraId="276502F1" w14:textId="77777777" w:rsidTr="008D08A4">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36115" w14:textId="77777777" w:rsidR="008D08A4" w:rsidRPr="00D46E4B" w:rsidRDefault="008D08A4">
            <w:pPr>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01668" w14:textId="77777777" w:rsidR="008D08A4" w:rsidRPr="00D46E4B" w:rsidRDefault="008D08A4">
            <w:pPr>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85AF6" w14:textId="77777777" w:rsidR="008D08A4" w:rsidRPr="00D46E4B" w:rsidRDefault="008D08A4">
            <w:pPr>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67EA3" w14:textId="77777777" w:rsidR="008D08A4" w:rsidRPr="00D46E4B" w:rsidRDefault="008D08A4">
            <w:pPr>
              <w:rPr>
                <w:rFonts w:ascii="Times New Roman" w:hAnsi="Times New Roman" w:cs="Times New Roman"/>
                <w:b/>
                <w:bCs/>
                <w:sz w:val="28"/>
                <w:szCs w:val="28"/>
              </w:rPr>
            </w:pPr>
          </w:p>
        </w:tc>
      </w:tr>
      <w:tr w:rsidR="00D46E4B" w:rsidRPr="00D46E4B" w14:paraId="4B160A99" w14:textId="77777777" w:rsidTr="008D08A4">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E9537" w14:textId="77777777" w:rsidR="008D08A4" w:rsidRPr="00D46E4B" w:rsidRDefault="008D08A4">
            <w:pPr>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F4BA1" w14:textId="77777777" w:rsidR="008D08A4" w:rsidRPr="00D46E4B" w:rsidRDefault="008D08A4">
            <w:pPr>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52180" w14:textId="77777777" w:rsidR="008D08A4" w:rsidRPr="00D46E4B" w:rsidRDefault="008D08A4">
            <w:pPr>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30650" w14:textId="77777777" w:rsidR="008D08A4" w:rsidRPr="00D46E4B" w:rsidRDefault="008D08A4">
            <w:pPr>
              <w:rPr>
                <w:rFonts w:ascii="Times New Roman" w:hAnsi="Times New Roman" w:cs="Times New Roman"/>
                <w:b/>
                <w:bCs/>
                <w:sz w:val="28"/>
                <w:szCs w:val="28"/>
              </w:rPr>
            </w:pPr>
          </w:p>
        </w:tc>
      </w:tr>
      <w:tr w:rsidR="00D46E4B" w:rsidRPr="00D46E4B" w14:paraId="0D59B6FE" w14:textId="77777777" w:rsidTr="008D08A4">
        <w:trPr>
          <w:trHeight w:val="1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159D6" w14:textId="77777777" w:rsidR="008D08A4" w:rsidRPr="00D46E4B" w:rsidRDefault="008D08A4">
            <w:pPr>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40CE" w14:textId="77777777" w:rsidR="008D08A4" w:rsidRPr="00D46E4B" w:rsidRDefault="008D08A4">
            <w:pPr>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3056A" w14:textId="77777777" w:rsidR="008D08A4" w:rsidRPr="00D46E4B" w:rsidRDefault="008D08A4">
            <w:pPr>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3809B" w14:textId="77777777" w:rsidR="008D08A4" w:rsidRPr="00D46E4B" w:rsidRDefault="008D08A4">
            <w:pPr>
              <w:rPr>
                <w:rFonts w:ascii="Times New Roman" w:hAnsi="Times New Roman" w:cs="Times New Roman"/>
                <w:b/>
                <w:bCs/>
                <w:sz w:val="28"/>
                <w:szCs w:val="28"/>
              </w:rPr>
            </w:pPr>
          </w:p>
        </w:tc>
      </w:tr>
      <w:tr w:rsidR="00D46E4B" w:rsidRPr="00D46E4B" w14:paraId="5BA98BAE" w14:textId="77777777" w:rsidTr="008D08A4">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CDEB57" w14:textId="77777777" w:rsidR="008D08A4" w:rsidRPr="00D46E4B" w:rsidRDefault="008D08A4">
            <w:pPr>
              <w:jc w:val="center"/>
              <w:rPr>
                <w:rFonts w:ascii="Times New Roman" w:hAnsi="Times New Roman" w:cs="Times New Roman"/>
                <w:i/>
                <w:iCs/>
                <w:sz w:val="26"/>
                <w:szCs w:val="26"/>
              </w:rPr>
            </w:pPr>
            <w:r w:rsidRPr="00D46E4B">
              <w:rPr>
                <w:rFonts w:ascii="Times New Roman" w:hAnsi="Times New Roman" w:cs="Times New Roman"/>
                <w:i/>
                <w:iCs/>
                <w:sz w:val="26"/>
                <w:szCs w:val="26"/>
              </w:rPr>
              <w:t>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CA43DF" w14:textId="77777777" w:rsidR="008D08A4" w:rsidRPr="00D46E4B" w:rsidRDefault="008D08A4">
            <w:pPr>
              <w:jc w:val="center"/>
              <w:rPr>
                <w:rFonts w:ascii="Times New Roman" w:hAnsi="Times New Roman" w:cs="Times New Roman"/>
                <w:i/>
                <w:iCs/>
                <w:sz w:val="26"/>
                <w:szCs w:val="26"/>
              </w:rPr>
            </w:pPr>
            <w:r w:rsidRPr="00D46E4B">
              <w:rPr>
                <w:rFonts w:ascii="Times New Roman" w:hAnsi="Times New Roman" w:cs="Times New Roman"/>
                <w:i/>
                <w:iCs/>
                <w:sz w:val="26"/>
                <w:szCs w:val="26"/>
              </w:rPr>
              <w:t>B</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9A7EA0" w14:textId="77777777" w:rsidR="008D08A4" w:rsidRPr="00D46E4B" w:rsidRDefault="008D08A4">
            <w:pPr>
              <w:jc w:val="center"/>
              <w:rPr>
                <w:rFonts w:ascii="Times New Roman" w:hAnsi="Times New Roman" w:cs="Times New Roman"/>
                <w:i/>
                <w:iCs/>
                <w:sz w:val="26"/>
                <w:szCs w:val="26"/>
              </w:rPr>
            </w:pPr>
            <w:r w:rsidRPr="00D46E4B">
              <w:rPr>
                <w:rFonts w:ascii="Times New Roman" w:hAnsi="Times New Roman" w:cs="Times New Roman"/>
                <w:i/>
                <w:iCs/>
                <w:sz w:val="26"/>
                <w:szCs w:val="26"/>
              </w:rPr>
              <w:t>C</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F8BE4E" w14:textId="77777777" w:rsidR="008D08A4" w:rsidRPr="00D46E4B" w:rsidRDefault="008D08A4">
            <w:pPr>
              <w:jc w:val="center"/>
              <w:rPr>
                <w:rFonts w:ascii="Times New Roman" w:hAnsi="Times New Roman" w:cs="Times New Roman"/>
                <w:i/>
                <w:iCs/>
                <w:sz w:val="26"/>
                <w:szCs w:val="26"/>
              </w:rPr>
            </w:pPr>
            <w:r w:rsidRPr="00D46E4B">
              <w:rPr>
                <w:rFonts w:ascii="Times New Roman" w:hAnsi="Times New Roman" w:cs="Times New Roman"/>
                <w:i/>
                <w:iCs/>
                <w:sz w:val="26"/>
                <w:szCs w:val="26"/>
              </w:rPr>
              <w:t>D</w:t>
            </w:r>
          </w:p>
        </w:tc>
      </w:tr>
      <w:tr w:rsidR="00D46E4B" w:rsidRPr="00D46E4B" w14:paraId="32D5CC48"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26067C8"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77A27C5"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Xã An Lão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54685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1,51</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32A44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0.60</w:t>
            </w:r>
          </w:p>
        </w:tc>
      </w:tr>
      <w:tr w:rsidR="00D46E4B" w:rsidRPr="00D46E4B" w14:paraId="0BFAF6AB"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F0AA38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301C73"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Xã An Vinh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C060A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1,46</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482688"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0.58</w:t>
            </w:r>
          </w:p>
        </w:tc>
      </w:tr>
      <w:tr w:rsidR="00D46E4B" w:rsidRPr="00D46E4B" w14:paraId="744EF787"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5D5A7A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8CBD74"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Xã An Toàn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4CEF8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11,06</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8E909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4.43</w:t>
            </w:r>
          </w:p>
        </w:tc>
      </w:tr>
      <w:tr w:rsidR="00D46E4B" w:rsidRPr="00D46E4B" w14:paraId="2056F95C"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47AF918"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B2DBB8"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An Hòa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A3FF0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1,34</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7C946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0.54</w:t>
            </w:r>
          </w:p>
        </w:tc>
      </w:tr>
      <w:tr w:rsidR="00D46E4B" w:rsidRPr="00D46E4B" w14:paraId="6650394D"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3A8F72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1E0D2C"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Vạn Đức</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EC3CC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1,29</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E5934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0.52</w:t>
            </w:r>
          </w:p>
        </w:tc>
      </w:tr>
      <w:tr w:rsidR="00D46E4B" w:rsidRPr="00D46E4B" w14:paraId="5CB8EB42"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EB31A6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081285"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Ân Tường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BB47E4"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1,32</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C1CBE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0.53</w:t>
            </w:r>
          </w:p>
        </w:tc>
      </w:tr>
      <w:tr w:rsidR="00D46E4B" w:rsidRPr="00D46E4B" w14:paraId="40479818"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D262A9A"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3D37CC"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Kim Sơn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9295DA"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2,17</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8BB91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0.87</w:t>
            </w:r>
          </w:p>
        </w:tc>
      </w:tr>
      <w:tr w:rsidR="00D46E4B" w:rsidRPr="00D46E4B" w14:paraId="4EA1365B"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5A29F2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C11548"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Vĩnh Thạnh</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5A2AC4"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1,25</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27A99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0.50</w:t>
            </w:r>
          </w:p>
        </w:tc>
      </w:tr>
      <w:tr w:rsidR="00D46E4B" w:rsidRPr="00D46E4B" w14:paraId="1FB41C51"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9AF259D"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42C8BB"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Vĩnh Sơn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1B9FD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1,97</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CF3F1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0.79</w:t>
            </w:r>
          </w:p>
        </w:tc>
      </w:tr>
      <w:tr w:rsidR="00D46E4B" w:rsidRPr="00D46E4B" w14:paraId="11C7593E"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BAF038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26288E"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Xã Vĩnh Thịnh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EEAE5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1,58</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A443B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0.63</w:t>
            </w:r>
          </w:p>
        </w:tc>
      </w:tr>
      <w:tr w:rsidR="00D46E4B" w:rsidRPr="00D46E4B" w14:paraId="37574B46"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7B7601D"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EF020A"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Vĩnh Quang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2E1AB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1,91</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C4AE1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0.76</w:t>
            </w:r>
          </w:p>
        </w:tc>
      </w:tr>
      <w:tr w:rsidR="00D46E4B" w:rsidRPr="00D46E4B" w14:paraId="4D6C519C"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AEF88C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5F3E04"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Xã Bình Phú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DB05B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1,23</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77AE74"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0.49</w:t>
            </w:r>
          </w:p>
        </w:tc>
      </w:tr>
      <w:tr w:rsidR="00D46E4B" w:rsidRPr="00D46E4B" w14:paraId="357EE6CB"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F83B3B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92A92F"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Xã Hội Sơn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7135E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1,41</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2DEA37"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0.57</w:t>
            </w:r>
          </w:p>
        </w:tc>
      </w:tr>
      <w:tr w:rsidR="00D46E4B" w:rsidRPr="00D46E4B" w14:paraId="01B11923"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068D708"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0E2D37"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Xã Vân Canh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E9729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2,58</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DEF6D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1.03</w:t>
            </w:r>
          </w:p>
        </w:tc>
      </w:tr>
      <w:tr w:rsidR="00D46E4B" w:rsidRPr="00D46E4B" w14:paraId="55EB7EA0"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21E049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A21900"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Canh Liên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A5FC2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6,33</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C7FAC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2.53</w:t>
            </w:r>
          </w:p>
        </w:tc>
      </w:tr>
      <w:tr w:rsidR="00D46E4B" w:rsidRPr="00D46E4B" w14:paraId="10E27B86"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665A90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123068"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Canh Vinh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D7EED4"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4,59</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F22E2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1.84</w:t>
            </w:r>
          </w:p>
        </w:tc>
      </w:tr>
      <w:tr w:rsidR="00D46E4B" w:rsidRPr="00D46E4B" w14:paraId="1E95B5D7"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BA96AD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75A06A"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Phường Diên Hồng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97CD3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A86E2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0.48</w:t>
            </w:r>
          </w:p>
        </w:tc>
      </w:tr>
      <w:tr w:rsidR="00D46E4B" w:rsidRPr="00D46E4B" w14:paraId="5DB3F08A"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06DC874"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AFF1B1"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Phường Pleiku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D7EE5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DF4DA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0.44</w:t>
            </w:r>
          </w:p>
        </w:tc>
      </w:tr>
      <w:tr w:rsidR="00D46E4B" w:rsidRPr="00D46E4B" w14:paraId="7B9C11F0"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B1FC04A"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20AEC5"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Phường Thống Nhất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DDBE3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1,06</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D821F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0.43</w:t>
            </w:r>
          </w:p>
        </w:tc>
      </w:tr>
      <w:tr w:rsidR="00D46E4B" w:rsidRPr="00D46E4B" w14:paraId="64E3FA3B"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D692524"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C2A0C8"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Phường Hội Phú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9EF62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1,63</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569D7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0.65</w:t>
            </w:r>
          </w:p>
        </w:tc>
      </w:tr>
      <w:tr w:rsidR="00D46E4B" w:rsidRPr="00D46E4B" w14:paraId="664F5C0E"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9038A0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D29A77"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Biển Hồ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57C86F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1,79</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53AE38"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0.72</w:t>
            </w:r>
          </w:p>
        </w:tc>
      </w:tr>
      <w:tr w:rsidR="00D46E4B" w:rsidRPr="00D46E4B" w14:paraId="448EE0A4"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D8B6A64"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7D47FC"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Phường An Phú</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3F573A"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1,45</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022D4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0.58</w:t>
            </w:r>
          </w:p>
        </w:tc>
      </w:tr>
      <w:tr w:rsidR="00D46E4B" w:rsidRPr="00D46E4B" w14:paraId="04D77B03"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84CDF1A"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17B505"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Gào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88731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1,73</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B3C69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0.69</w:t>
            </w:r>
          </w:p>
        </w:tc>
      </w:tr>
      <w:tr w:rsidR="00D46E4B" w:rsidRPr="00D46E4B" w14:paraId="06246A47"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996CCD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3E7C5A"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Phường An Bình</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354D68"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1,68</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E757E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0.67</w:t>
            </w:r>
          </w:p>
        </w:tc>
      </w:tr>
      <w:tr w:rsidR="00D46E4B" w:rsidRPr="00D46E4B" w14:paraId="09F12206"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F5E1DE0" w14:textId="3A2476B5" w:rsidR="003139D4" w:rsidRPr="00D46E4B" w:rsidRDefault="003139D4">
            <w:pPr>
              <w:jc w:val="center"/>
              <w:rPr>
                <w:rFonts w:ascii="Times New Roman" w:hAnsi="Times New Roman" w:cs="Times New Roman"/>
                <w:i/>
                <w:sz w:val="26"/>
                <w:szCs w:val="26"/>
              </w:rPr>
            </w:pPr>
            <w:r w:rsidRPr="00D46E4B">
              <w:rPr>
                <w:rFonts w:ascii="Times New Roman" w:hAnsi="Times New Roman" w:cs="Times New Roman"/>
                <w:i/>
                <w:sz w:val="26"/>
                <w:szCs w:val="26"/>
              </w:rPr>
              <w:lastRenderedPageBreak/>
              <w:t>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8ACFD95" w14:textId="1134C165" w:rsidR="003139D4" w:rsidRPr="00D46E4B" w:rsidRDefault="003139D4">
            <w:pPr>
              <w:rPr>
                <w:rFonts w:ascii="Times New Roman" w:hAnsi="Times New Roman" w:cs="Times New Roman"/>
                <w:i/>
                <w:sz w:val="26"/>
                <w:szCs w:val="26"/>
              </w:rPr>
            </w:pPr>
            <w:r w:rsidRPr="00D46E4B">
              <w:rPr>
                <w:rFonts w:ascii="Times New Roman" w:hAnsi="Times New Roman" w:cs="Times New Roman"/>
                <w:i/>
                <w:sz w:val="26"/>
                <w:szCs w:val="26"/>
              </w:rPr>
              <w:t xml:space="preserve">                   B</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F89037C" w14:textId="00CB7CF9" w:rsidR="003139D4" w:rsidRPr="00D46E4B" w:rsidRDefault="003139D4">
            <w:pPr>
              <w:jc w:val="center"/>
              <w:rPr>
                <w:rFonts w:ascii="Times New Roman" w:hAnsi="Times New Roman" w:cs="Times New Roman"/>
                <w:i/>
                <w:sz w:val="26"/>
                <w:szCs w:val="26"/>
              </w:rPr>
            </w:pPr>
            <w:r w:rsidRPr="00D46E4B">
              <w:rPr>
                <w:rFonts w:ascii="Times New Roman" w:hAnsi="Times New Roman" w:cs="Times New Roman"/>
                <w:i/>
                <w:sz w:val="26"/>
                <w:szCs w:val="26"/>
              </w:rPr>
              <w:t>C</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6579B64" w14:textId="19861E79" w:rsidR="003139D4" w:rsidRPr="00D46E4B" w:rsidRDefault="003139D4">
            <w:pPr>
              <w:jc w:val="center"/>
              <w:rPr>
                <w:rFonts w:ascii="Times New Roman" w:hAnsi="Times New Roman" w:cs="Times New Roman"/>
                <w:i/>
                <w:sz w:val="26"/>
                <w:szCs w:val="26"/>
              </w:rPr>
            </w:pPr>
            <w:r w:rsidRPr="00D46E4B">
              <w:rPr>
                <w:rFonts w:ascii="Times New Roman" w:hAnsi="Times New Roman" w:cs="Times New Roman"/>
                <w:i/>
                <w:sz w:val="26"/>
                <w:szCs w:val="26"/>
              </w:rPr>
              <w:t>D</w:t>
            </w:r>
          </w:p>
        </w:tc>
      </w:tr>
      <w:tr w:rsidR="00D46E4B" w:rsidRPr="00D46E4B" w14:paraId="5EF50D54"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E0DD71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01A17D"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Phường An Khê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9D163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1,21</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6A4C1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0.48</w:t>
            </w:r>
          </w:p>
        </w:tc>
      </w:tr>
      <w:tr w:rsidR="00D46E4B" w:rsidRPr="00D46E4B" w14:paraId="4AB33994"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A0D3198"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348B81"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Cửu An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D8B44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2,64</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8998A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1.06</w:t>
            </w:r>
          </w:p>
        </w:tc>
      </w:tr>
      <w:tr w:rsidR="00D46E4B" w:rsidRPr="00D46E4B" w14:paraId="0DB46A7C"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8B4D1F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E79320"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Kbang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03F46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1,5</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C44C6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0.60</w:t>
            </w:r>
          </w:p>
        </w:tc>
      </w:tr>
      <w:tr w:rsidR="00D46E4B" w:rsidRPr="00D46E4B" w14:paraId="145C5AC3"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D65C0B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9EB94C"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Đak Rong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374E6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2,19</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C7D5A8"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0.88</w:t>
            </w:r>
          </w:p>
        </w:tc>
      </w:tr>
      <w:tr w:rsidR="00D46E4B" w:rsidRPr="00D46E4B" w14:paraId="4DDA3CD4"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6129E5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29</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3505B1A"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Sơn Lang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C3A77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1,9</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FC9B2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0.76</w:t>
            </w:r>
          </w:p>
        </w:tc>
      </w:tr>
      <w:tr w:rsidR="00D46E4B" w:rsidRPr="00D46E4B" w14:paraId="0912F682"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85C7A4A"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30</w:t>
            </w:r>
          </w:p>
        </w:tc>
        <w:tc>
          <w:tcPr>
            <w:tcW w:w="291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ECC4A97"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Krong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56574D"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5,76</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5FF3A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2.30</w:t>
            </w:r>
          </w:p>
        </w:tc>
      </w:tr>
      <w:tr w:rsidR="00D46E4B" w:rsidRPr="00D46E4B" w14:paraId="42D8EAEA"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7878C8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31</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627E752"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Tơ Tung</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E2166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2,07</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82FAB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0.83</w:t>
            </w:r>
          </w:p>
        </w:tc>
      </w:tr>
      <w:tr w:rsidR="00D46E4B" w:rsidRPr="00D46E4B" w14:paraId="25DD4F9E"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6B8E1D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32</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DBC8584"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Kông Bơ La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5AEA5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1,42</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DC5608"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0.57</w:t>
            </w:r>
          </w:p>
        </w:tc>
      </w:tr>
      <w:tr w:rsidR="00D46E4B" w:rsidRPr="00D46E4B" w14:paraId="1CEA489F"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6442AA7"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33</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02522BB"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Đak Đoa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B2468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1,87</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47DCB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0.75</w:t>
            </w:r>
          </w:p>
        </w:tc>
      </w:tr>
      <w:tr w:rsidR="00D46E4B" w:rsidRPr="00D46E4B" w14:paraId="4BE099BB"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2F0B8D4"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34</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7EF7847"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Đak Sơmei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E61EC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3,24</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3769B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1.30</w:t>
            </w:r>
          </w:p>
        </w:tc>
      </w:tr>
      <w:tr w:rsidR="00D46E4B" w:rsidRPr="00D46E4B" w14:paraId="6167D29C"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276708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35</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4C6C8FA"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Kon Gang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18D69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2,42</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EC6EEA"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0.97</w:t>
            </w:r>
          </w:p>
        </w:tc>
      </w:tr>
      <w:tr w:rsidR="00D46E4B" w:rsidRPr="00D46E4B" w14:paraId="043ED1C1"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7078F1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36</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808B507"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Băng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15A14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9,12</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DA56B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3.65</w:t>
            </w:r>
          </w:p>
        </w:tc>
      </w:tr>
      <w:tr w:rsidR="00D46E4B" w:rsidRPr="00D46E4B" w14:paraId="29151C79"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9018FF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37</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BFCA8B5"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KDang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E10797"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1,91</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ECEB8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0.76</w:t>
            </w:r>
          </w:p>
        </w:tc>
      </w:tr>
      <w:tr w:rsidR="00D46E4B" w:rsidRPr="00D46E4B" w14:paraId="696A1817"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9F213D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38</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6F0F12F"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Chư Păh</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61612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3,26</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D80CA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1.31</w:t>
            </w:r>
          </w:p>
        </w:tc>
      </w:tr>
      <w:tr w:rsidR="00D46E4B" w:rsidRPr="00D46E4B" w14:paraId="295E6CD4"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62B17C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39</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E3B0215"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Khươl</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CBB79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4,9</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4F257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1.96</w:t>
            </w:r>
          </w:p>
        </w:tc>
      </w:tr>
      <w:tr w:rsidR="00D46E4B" w:rsidRPr="00D46E4B" w14:paraId="605A892C"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681C5E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40</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B90F971"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Ly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BE406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1,42</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BAE11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0.57</w:t>
            </w:r>
          </w:p>
        </w:tc>
      </w:tr>
      <w:tr w:rsidR="00D46E4B" w:rsidRPr="00D46E4B" w14:paraId="2BB99492"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C4D37F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41</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9682C63"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Phí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7B93E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1,37</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E5D8C4"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0.55</w:t>
            </w:r>
          </w:p>
        </w:tc>
      </w:tr>
      <w:tr w:rsidR="00D46E4B" w:rsidRPr="00D46E4B" w14:paraId="5EF79FBD"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98575D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42</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0057F0F"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Grai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E83BC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1,17</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49957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0.47</w:t>
            </w:r>
          </w:p>
        </w:tc>
      </w:tr>
      <w:tr w:rsidR="00D46E4B" w:rsidRPr="00D46E4B" w14:paraId="5A2A3B03"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CB807A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43</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B096988"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Hrung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22492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1,24</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5DCA64"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0.50</w:t>
            </w:r>
          </w:p>
        </w:tc>
      </w:tr>
      <w:tr w:rsidR="00D46E4B" w:rsidRPr="00D46E4B" w14:paraId="2F197742"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126D66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44</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FB1D7A"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Krái</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A6D42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1,33</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256ED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0.53</w:t>
            </w:r>
          </w:p>
        </w:tc>
      </w:tr>
      <w:tr w:rsidR="00D46E4B" w:rsidRPr="00D46E4B" w14:paraId="2FF92F7D"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F00FA5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45</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38FB902"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O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B97BF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2,08</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D4637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0.83</w:t>
            </w:r>
          </w:p>
        </w:tc>
      </w:tr>
      <w:tr w:rsidR="00D46E4B" w:rsidRPr="00D46E4B" w14:paraId="7F5A3E14"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59FA508"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46</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8AD67B"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Chia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531DD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3,76</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AC0C2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1.50</w:t>
            </w:r>
          </w:p>
        </w:tc>
      </w:tr>
      <w:tr w:rsidR="00D46E4B" w:rsidRPr="00D46E4B" w14:paraId="611A73AF"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40C7B47"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47</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DE22FEE"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Mang Yang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558ED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1,7</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55654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0.68</w:t>
            </w:r>
          </w:p>
        </w:tc>
      </w:tr>
      <w:tr w:rsidR="00D46E4B" w:rsidRPr="00D46E4B" w14:paraId="713B0569"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ED4F13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48</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A35BEDD"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Ayun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E80AD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5,31</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F58D5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2.12</w:t>
            </w:r>
          </w:p>
        </w:tc>
      </w:tr>
      <w:tr w:rsidR="00D46E4B" w:rsidRPr="00D46E4B" w14:paraId="778D4288"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04B74B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49</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C8ABB3"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Xã Hra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6FE677"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4,34</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E955C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1.74</w:t>
            </w:r>
          </w:p>
        </w:tc>
      </w:tr>
      <w:tr w:rsidR="00D46E4B" w:rsidRPr="00D46E4B" w14:paraId="05566E65"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13E49E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50</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DA6DFF0"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Xã Lơ Pang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E9E80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1,51</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776B2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0.60</w:t>
            </w:r>
          </w:p>
        </w:tc>
      </w:tr>
      <w:tr w:rsidR="00D46E4B" w:rsidRPr="00D46E4B" w14:paraId="49CCED15"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FD5C72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51</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745C7F6"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Kon Chiêng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14E2F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1,62</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53D2D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0.65</w:t>
            </w:r>
          </w:p>
        </w:tc>
      </w:tr>
      <w:tr w:rsidR="00D46E4B" w:rsidRPr="00D46E4B" w14:paraId="014F09D3"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5B00A1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52</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D7F9E18"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Kông Chro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E0F017"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1,97</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674F0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0.79</w:t>
            </w:r>
          </w:p>
        </w:tc>
      </w:tr>
      <w:tr w:rsidR="00D46E4B" w:rsidRPr="00D46E4B" w14:paraId="36057543"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0388E1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53</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4AECE50"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Chƣ K ey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2D917A"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3,81</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32DAED"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1.52</w:t>
            </w:r>
          </w:p>
        </w:tc>
      </w:tr>
      <w:tr w:rsidR="00D46E4B" w:rsidRPr="00D46E4B" w14:paraId="0D216B81"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A7069E7"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54</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59B7F3D"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Ya Ma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6D031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3,15</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1CE24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1.26</w:t>
            </w:r>
          </w:p>
        </w:tc>
      </w:tr>
      <w:tr w:rsidR="00D46E4B" w:rsidRPr="00D46E4B" w14:paraId="4FA45E16"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625DFB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55</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6039379"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SRó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3D3A5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3,78</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F3C39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1.51</w:t>
            </w:r>
          </w:p>
        </w:tc>
      </w:tr>
      <w:tr w:rsidR="00D46E4B" w:rsidRPr="00D46E4B" w14:paraId="35ABE38E"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FBA5C17"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56</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B6BBFFC"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Xã Đăk Song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B11A7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6,3</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50FAA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2.52</w:t>
            </w:r>
          </w:p>
        </w:tc>
      </w:tr>
      <w:tr w:rsidR="00D46E4B" w:rsidRPr="00D46E4B" w14:paraId="18689396"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E459C1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57</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F8238EE"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Chơ Long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CEF818"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4,1</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10B7D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1.64</w:t>
            </w:r>
          </w:p>
        </w:tc>
      </w:tr>
      <w:tr w:rsidR="00D46E4B" w:rsidRPr="00D46E4B" w14:paraId="75F1CA4C"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EF29FF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58</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CF04CC1"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Đức Cơ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BD6998"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2,11</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88D22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0.84</w:t>
            </w:r>
          </w:p>
        </w:tc>
      </w:tr>
      <w:tr w:rsidR="00D46E4B" w:rsidRPr="00D46E4B" w14:paraId="748B08FB"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7EABA0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59</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2F042B0"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Krêl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3B3C18"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1,29</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7D3C9D"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0.52</w:t>
            </w:r>
          </w:p>
        </w:tc>
      </w:tr>
      <w:tr w:rsidR="00D46E4B" w:rsidRPr="00D46E4B" w14:paraId="635E2065"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4E47CF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60</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C9C0733"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Dơk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CCEAB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2,19</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5581B7"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0.88</w:t>
            </w:r>
          </w:p>
        </w:tc>
      </w:tr>
      <w:tr w:rsidR="00D46E4B" w:rsidRPr="00D46E4B" w14:paraId="499AC592"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D0DB78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61</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245B086"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Dom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91C44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3,69</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24534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1.48</w:t>
            </w:r>
          </w:p>
        </w:tc>
      </w:tr>
      <w:tr w:rsidR="00D46E4B" w:rsidRPr="00D46E4B" w14:paraId="6A464A81"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19A4D87"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62</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79D0591"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Pnôn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EB572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4,4</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7A6374"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1.76</w:t>
            </w:r>
          </w:p>
        </w:tc>
      </w:tr>
      <w:tr w:rsidR="00D46E4B" w:rsidRPr="00D46E4B" w14:paraId="7CD18BFF"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5A5304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63</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D38C49E"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Nan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DBB22D"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3,91</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4F147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1.56</w:t>
            </w:r>
          </w:p>
        </w:tc>
      </w:tr>
      <w:tr w:rsidR="00D46E4B" w:rsidRPr="00D46E4B" w14:paraId="6027B0BB"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DF4A34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64</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D27EAEC"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Chư Prông</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6C58AA"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1,14</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92788D"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0.45</w:t>
            </w:r>
          </w:p>
        </w:tc>
      </w:tr>
      <w:tr w:rsidR="00D46E4B" w:rsidRPr="00D46E4B" w14:paraId="583C04EB"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DB3EB58"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65</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A588103"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Bàu Cạn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5A154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5,33</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EE04D4"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2.13</w:t>
            </w:r>
          </w:p>
        </w:tc>
      </w:tr>
      <w:tr w:rsidR="00D46E4B" w:rsidRPr="00D46E4B" w14:paraId="252D6D14"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9CC7009" w14:textId="2FEBFEC8" w:rsidR="003139D4" w:rsidRPr="00D46E4B" w:rsidRDefault="003139D4">
            <w:pPr>
              <w:jc w:val="center"/>
              <w:rPr>
                <w:rFonts w:ascii="Times New Roman" w:hAnsi="Times New Roman" w:cs="Times New Roman"/>
                <w:i/>
                <w:sz w:val="26"/>
                <w:szCs w:val="26"/>
              </w:rPr>
            </w:pPr>
            <w:r w:rsidRPr="00D46E4B">
              <w:rPr>
                <w:rFonts w:ascii="Times New Roman" w:hAnsi="Times New Roman" w:cs="Times New Roman"/>
                <w:i/>
                <w:sz w:val="26"/>
                <w:szCs w:val="26"/>
              </w:rPr>
              <w:lastRenderedPageBreak/>
              <w:t>A</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2F30F78" w14:textId="4367D234" w:rsidR="003139D4" w:rsidRPr="00D46E4B" w:rsidRDefault="003139D4">
            <w:pPr>
              <w:rPr>
                <w:rFonts w:ascii="Times New Roman" w:hAnsi="Times New Roman" w:cs="Times New Roman"/>
                <w:i/>
                <w:sz w:val="26"/>
                <w:szCs w:val="26"/>
              </w:rPr>
            </w:pPr>
            <w:r w:rsidRPr="00D46E4B">
              <w:rPr>
                <w:rFonts w:ascii="Times New Roman" w:hAnsi="Times New Roman" w:cs="Times New Roman"/>
                <w:i/>
                <w:sz w:val="26"/>
                <w:szCs w:val="26"/>
              </w:rPr>
              <w:t xml:space="preserve">                 B</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1A52E5C" w14:textId="315455B1" w:rsidR="003139D4" w:rsidRPr="00D46E4B" w:rsidRDefault="003139D4">
            <w:pPr>
              <w:jc w:val="center"/>
              <w:rPr>
                <w:rFonts w:ascii="Times New Roman" w:hAnsi="Times New Roman" w:cs="Times New Roman"/>
                <w:i/>
                <w:sz w:val="26"/>
                <w:szCs w:val="26"/>
              </w:rPr>
            </w:pPr>
            <w:r w:rsidRPr="00D46E4B">
              <w:rPr>
                <w:rFonts w:ascii="Times New Roman" w:hAnsi="Times New Roman" w:cs="Times New Roman"/>
                <w:i/>
                <w:sz w:val="26"/>
                <w:szCs w:val="26"/>
              </w:rPr>
              <w:t>C</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8F04901" w14:textId="0B6822DF" w:rsidR="003139D4" w:rsidRPr="00D46E4B" w:rsidRDefault="003139D4">
            <w:pPr>
              <w:jc w:val="center"/>
              <w:rPr>
                <w:rFonts w:ascii="Times New Roman" w:hAnsi="Times New Roman" w:cs="Times New Roman"/>
                <w:i/>
                <w:sz w:val="26"/>
                <w:szCs w:val="26"/>
              </w:rPr>
            </w:pPr>
            <w:r w:rsidRPr="00D46E4B">
              <w:rPr>
                <w:rFonts w:ascii="Times New Roman" w:hAnsi="Times New Roman" w:cs="Times New Roman"/>
                <w:i/>
                <w:sz w:val="26"/>
                <w:szCs w:val="26"/>
              </w:rPr>
              <w:t>D</w:t>
            </w:r>
          </w:p>
        </w:tc>
      </w:tr>
      <w:tr w:rsidR="00D46E4B" w:rsidRPr="00D46E4B" w14:paraId="7C5FA126"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195854A"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66</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0271A29"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Tôr</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236C2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1,7</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F955D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0.68</w:t>
            </w:r>
          </w:p>
        </w:tc>
      </w:tr>
      <w:tr w:rsidR="00D46E4B" w:rsidRPr="00D46E4B" w14:paraId="4878F6C3"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BB632E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67</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7CBAAC0"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Boòng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B6251B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1,34</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E54AF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0.54</w:t>
            </w:r>
          </w:p>
        </w:tc>
      </w:tr>
      <w:tr w:rsidR="00D46E4B" w:rsidRPr="00D46E4B" w14:paraId="377119E9"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39F704D"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68</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6A43587"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Púch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A66A0A"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3,13</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3ECDF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1.25</w:t>
            </w:r>
          </w:p>
        </w:tc>
      </w:tr>
      <w:tr w:rsidR="00D46E4B" w:rsidRPr="00D46E4B" w14:paraId="628EAB68"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8FBBF9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69</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CF0A877"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Xã Ia Pia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7BBD1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1,57</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10F4DD"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0.63</w:t>
            </w:r>
          </w:p>
        </w:tc>
      </w:tr>
      <w:tr w:rsidR="00D46E4B" w:rsidRPr="00D46E4B" w14:paraId="45474F9E"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652AEE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70</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D0D23B1"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Lâu</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1F319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4,13</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BE441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1.65</w:t>
            </w:r>
          </w:p>
        </w:tc>
      </w:tr>
      <w:tr w:rsidR="00D46E4B" w:rsidRPr="00D46E4B" w14:paraId="3FA4E41F"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BC646C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71</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095123C"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Mơ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E9638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14,28</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9B58A8"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5.71</w:t>
            </w:r>
          </w:p>
        </w:tc>
      </w:tr>
      <w:tr w:rsidR="00D46E4B" w:rsidRPr="00D46E4B" w14:paraId="50DA4EE1"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3D050D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72</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9BAAD76"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Chư Sê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9D61C7"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1,15</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BD0E4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0.46</w:t>
            </w:r>
          </w:p>
        </w:tc>
      </w:tr>
      <w:tr w:rsidR="00D46E4B" w:rsidRPr="00D46E4B" w14:paraId="378FB92D"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210DC5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73</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BE1BDD6"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Chư Pưh</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3C987A"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4,55</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B2631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1.82</w:t>
            </w:r>
          </w:p>
        </w:tc>
      </w:tr>
      <w:tr w:rsidR="00D46E4B" w:rsidRPr="00D46E4B" w14:paraId="2D7178A2"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FBFD50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74</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D5D4E88"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Bờ Ngoong 19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9A861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2,44</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16A2D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0.98</w:t>
            </w:r>
          </w:p>
        </w:tc>
      </w:tr>
      <w:tr w:rsidR="00D46E4B" w:rsidRPr="00D46E4B" w14:paraId="076096B0"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52D9B9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75</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1B7E226"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Al Bá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6BBF6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1,8</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9B503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0.72</w:t>
            </w:r>
          </w:p>
        </w:tc>
      </w:tr>
      <w:tr w:rsidR="00D46E4B" w:rsidRPr="00D46E4B" w14:paraId="2087CCA5"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F818F78"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76</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869A48B"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Hrú</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DA39F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3,57</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EDBD6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1.43</w:t>
            </w:r>
          </w:p>
        </w:tc>
      </w:tr>
      <w:tr w:rsidR="00D46E4B" w:rsidRPr="00D46E4B" w14:paraId="43748126"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4C2A09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77</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996D796"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Ko</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D9411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1,28</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BA35157"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0.51</w:t>
            </w:r>
          </w:p>
        </w:tc>
      </w:tr>
      <w:tr w:rsidR="00D46E4B" w:rsidRPr="00D46E4B" w14:paraId="34E0DF40"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78B631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78</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659D2E"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Le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4BEB8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7,23</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96FFD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2.89</w:t>
            </w:r>
          </w:p>
        </w:tc>
      </w:tr>
      <w:tr w:rsidR="00D46E4B" w:rsidRPr="00D46E4B" w14:paraId="6E6CCFF2"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1E16A6D"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79</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FBC98B6"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Đak Pơ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3B520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2,06</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C70DE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0.82</w:t>
            </w:r>
          </w:p>
        </w:tc>
      </w:tr>
      <w:tr w:rsidR="00D46E4B" w:rsidRPr="00D46E4B" w14:paraId="509B85F7"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F727B3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80</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5EEA49B"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Ya Hội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2DB927"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3,38</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250E1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1.35</w:t>
            </w:r>
          </w:p>
        </w:tc>
      </w:tr>
      <w:tr w:rsidR="00D46E4B" w:rsidRPr="00D46E4B" w14:paraId="7E25B503"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96F323D"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81</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9E74260"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Pờ Tó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EA2C3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3,13</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AF6E4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1.25</w:t>
            </w:r>
          </w:p>
        </w:tc>
      </w:tr>
      <w:tr w:rsidR="00D46E4B" w:rsidRPr="00D46E4B" w14:paraId="2FB03F92"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79E289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82</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988872B"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Pa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B653B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5,9</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B56354"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2.36</w:t>
            </w:r>
          </w:p>
        </w:tc>
      </w:tr>
      <w:tr w:rsidR="00D46E4B" w:rsidRPr="00D46E4B" w14:paraId="3E4FB0EE"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7838468"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83</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B7B3E62"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Tul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14FCB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5,42</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2F940D"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2.17</w:t>
            </w:r>
          </w:p>
        </w:tc>
      </w:tr>
      <w:tr w:rsidR="00D46E4B" w:rsidRPr="00D46E4B" w14:paraId="799F71E5"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2437E1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84</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24A0EB4"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Phú Thiện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22E60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1,96</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DEB3A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0.78</w:t>
            </w:r>
          </w:p>
        </w:tc>
      </w:tr>
      <w:tr w:rsidR="00D46E4B" w:rsidRPr="00D46E4B" w14:paraId="4F3732A5"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4E16908"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85</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6874814"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Phường Ayun Pa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E4D79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1,57</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2FC22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0.63</w:t>
            </w:r>
          </w:p>
        </w:tc>
      </w:tr>
      <w:tr w:rsidR="00D46E4B" w:rsidRPr="00D46E4B" w14:paraId="35453997"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39EC8D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86</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D8CE030"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Chƣ A Thai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816EB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2,34</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818E8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0.94</w:t>
            </w:r>
          </w:p>
        </w:tc>
      </w:tr>
      <w:tr w:rsidR="00D46E4B" w:rsidRPr="00D46E4B" w14:paraId="4A9ACD10"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BBF3564"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87</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1700782"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Hiao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DCD95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4,29</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8A097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1.72</w:t>
            </w:r>
          </w:p>
        </w:tc>
      </w:tr>
      <w:tr w:rsidR="00D46E4B" w:rsidRPr="00D46E4B" w14:paraId="70CD08BF"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FB9B1B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88</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1E267D6"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Rbol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B6276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11,51</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117548"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4.60</w:t>
            </w:r>
          </w:p>
        </w:tc>
      </w:tr>
      <w:tr w:rsidR="00D46E4B" w:rsidRPr="00D46E4B" w14:paraId="3B78418E"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4D56D1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89</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AC5EB63"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Sao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E3F00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27,81</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7B5BA8"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11.12</w:t>
            </w:r>
          </w:p>
        </w:tc>
      </w:tr>
      <w:tr w:rsidR="00D46E4B" w:rsidRPr="00D46E4B" w14:paraId="0650E585"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F77B27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90</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E0541F5"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Phú Túc</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C05AF4"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2,02</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6DFB5D"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0.81</w:t>
            </w:r>
          </w:p>
        </w:tc>
      </w:tr>
      <w:tr w:rsidR="00D46E4B" w:rsidRPr="00D46E4B" w14:paraId="2BCAFBFD"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881E4C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91</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A326861"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Dreh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DB330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3,35</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41223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1.34</w:t>
            </w:r>
          </w:p>
        </w:tc>
      </w:tr>
      <w:tr w:rsidR="00D46E4B" w:rsidRPr="00D46E4B" w14:paraId="42B37BE5"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531E87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92</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6B0B325"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Uar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D53A9A"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3,42</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360D9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1.37</w:t>
            </w:r>
          </w:p>
        </w:tc>
      </w:tr>
      <w:tr w:rsidR="00D46E4B" w:rsidRPr="00D46E4B" w14:paraId="0D436F4C"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AA4E29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93</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294E7D6"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 xml:space="preserve"> Xã Ia Rsai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8ECCB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2,66</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4F74E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1.06</w:t>
            </w:r>
          </w:p>
        </w:tc>
      </w:tr>
      <w:tr w:rsidR="00D46E4B" w:rsidRPr="00D46E4B" w14:paraId="049102AD"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F1179B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94</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0C7864A3"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Phường Quy Nhơn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B9896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0,84</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D7D847"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0.34</w:t>
            </w:r>
          </w:p>
        </w:tc>
      </w:tr>
      <w:tr w:rsidR="00D46E4B" w:rsidRPr="00D46E4B" w14:paraId="4A7213FC"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A205A0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95</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562A7457"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Phường Quy Nhơn Đông</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BE177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1,25</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97966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0.50</w:t>
            </w:r>
          </w:p>
        </w:tc>
      </w:tr>
      <w:tr w:rsidR="00D46E4B" w:rsidRPr="00D46E4B" w14:paraId="20ED854E"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5757C3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96</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572B49BB"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Phường Quy Nhơn Tây</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B87F8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1,8</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01036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0.72</w:t>
            </w:r>
          </w:p>
        </w:tc>
      </w:tr>
      <w:tr w:rsidR="00D46E4B" w:rsidRPr="00D46E4B" w14:paraId="3D475FEF"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31FBC0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97</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037C54D3"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Phường Quy Nhơn Nam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CEC9B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0,85</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1C572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0.34</w:t>
            </w:r>
          </w:p>
        </w:tc>
      </w:tr>
      <w:tr w:rsidR="00D46E4B" w:rsidRPr="00D46E4B" w14:paraId="299835C5"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638309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98</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64ACBF62"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Phường Quy Nhơn Bắc</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370B2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1,14</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B407B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0.46</w:t>
            </w:r>
          </w:p>
        </w:tc>
      </w:tr>
      <w:tr w:rsidR="00D46E4B" w:rsidRPr="00D46E4B" w14:paraId="14036427"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F5394F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99</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5485BB3D"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Phường Bình Định</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6CFD4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1,06</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3CAE9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0.42</w:t>
            </w:r>
          </w:p>
        </w:tc>
      </w:tr>
      <w:tr w:rsidR="00D46E4B" w:rsidRPr="00D46E4B" w14:paraId="7D4C32B7"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125D89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100</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03F35AC6"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Phường An Nhơn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EE14B4"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1,06</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9D0EC4"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0.42</w:t>
            </w:r>
          </w:p>
        </w:tc>
      </w:tr>
      <w:tr w:rsidR="00D46E4B" w:rsidRPr="00D46E4B" w14:paraId="72CED571"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F429B8D"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101</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695660D6"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Phường An Nhơn Đông</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CDF23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0,27</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D3221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0.11</w:t>
            </w:r>
          </w:p>
        </w:tc>
      </w:tr>
      <w:tr w:rsidR="00D46E4B" w:rsidRPr="00D46E4B" w14:paraId="64BD67F3"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3DF4624"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102</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279290BF"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Phường An Nhơn Nam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C7B5A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1,51</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91497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0.60</w:t>
            </w:r>
          </w:p>
        </w:tc>
      </w:tr>
      <w:tr w:rsidR="00D46E4B" w:rsidRPr="00D46E4B" w14:paraId="5D71483B"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149B4C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103</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13AA59BF"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Phường An Nhơn Bắc</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41A11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1,13</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CEE69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0.45</w:t>
            </w:r>
          </w:p>
        </w:tc>
      </w:tr>
      <w:tr w:rsidR="00D46E4B" w:rsidRPr="00D46E4B" w14:paraId="4F1D5A74"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DECF8A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104</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670C8DE9"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Phường Bồng Sơn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AD230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1,09</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256EE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0.44</w:t>
            </w:r>
          </w:p>
        </w:tc>
      </w:tr>
      <w:tr w:rsidR="00D46E4B" w:rsidRPr="00D46E4B" w14:paraId="4A4955CA"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42404C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105</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64D7608A"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Phường Hoài Nhơn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9F74B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0,83</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4D372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0.33</w:t>
            </w:r>
          </w:p>
        </w:tc>
      </w:tr>
      <w:tr w:rsidR="00D46E4B" w:rsidRPr="00D46E4B" w14:paraId="1548CAA7"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A6D0DE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106</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44BC64B6"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Phường Tam Quan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7080B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0,12</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05F9B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0.05</w:t>
            </w:r>
          </w:p>
        </w:tc>
      </w:tr>
      <w:tr w:rsidR="00D46E4B" w:rsidRPr="00D46E4B" w14:paraId="76340E0E"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30A4E45" w14:textId="00F7DA94" w:rsidR="003139D4" w:rsidRPr="00D46E4B" w:rsidRDefault="003139D4">
            <w:pPr>
              <w:jc w:val="center"/>
              <w:rPr>
                <w:rFonts w:ascii="Times New Roman" w:hAnsi="Times New Roman" w:cs="Times New Roman"/>
                <w:i/>
                <w:sz w:val="26"/>
                <w:szCs w:val="26"/>
              </w:rPr>
            </w:pPr>
            <w:r w:rsidRPr="00D46E4B">
              <w:rPr>
                <w:rFonts w:ascii="Times New Roman" w:hAnsi="Times New Roman" w:cs="Times New Roman"/>
                <w:i/>
                <w:sz w:val="26"/>
                <w:szCs w:val="26"/>
              </w:rPr>
              <w:lastRenderedPageBreak/>
              <w:t>A</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14:paraId="1D699897" w14:textId="32558474" w:rsidR="003139D4" w:rsidRPr="00D46E4B" w:rsidRDefault="003139D4">
            <w:pPr>
              <w:rPr>
                <w:rFonts w:ascii="Times New Roman" w:hAnsi="Times New Roman" w:cs="Times New Roman"/>
                <w:i/>
                <w:sz w:val="26"/>
                <w:szCs w:val="26"/>
              </w:rPr>
            </w:pPr>
            <w:r w:rsidRPr="00D46E4B">
              <w:rPr>
                <w:rFonts w:ascii="Times New Roman" w:hAnsi="Times New Roman" w:cs="Times New Roman"/>
                <w:i/>
                <w:sz w:val="26"/>
                <w:szCs w:val="26"/>
              </w:rPr>
              <w:t xml:space="preserve">                    B</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70FA56E" w14:textId="0846C81D" w:rsidR="003139D4" w:rsidRPr="00D46E4B" w:rsidRDefault="003139D4">
            <w:pPr>
              <w:jc w:val="center"/>
              <w:rPr>
                <w:rFonts w:ascii="Times New Roman" w:hAnsi="Times New Roman" w:cs="Times New Roman"/>
                <w:i/>
                <w:sz w:val="26"/>
                <w:szCs w:val="26"/>
              </w:rPr>
            </w:pPr>
            <w:r w:rsidRPr="00D46E4B">
              <w:rPr>
                <w:rFonts w:ascii="Times New Roman" w:hAnsi="Times New Roman" w:cs="Times New Roman"/>
                <w:i/>
                <w:sz w:val="26"/>
                <w:szCs w:val="26"/>
              </w:rPr>
              <w:t>C</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E4A5F3A" w14:textId="1E77C22D" w:rsidR="003139D4" w:rsidRPr="00D46E4B" w:rsidRDefault="003139D4">
            <w:pPr>
              <w:jc w:val="center"/>
              <w:rPr>
                <w:rFonts w:ascii="Times New Roman" w:hAnsi="Times New Roman" w:cs="Times New Roman"/>
                <w:i/>
                <w:sz w:val="26"/>
                <w:szCs w:val="26"/>
              </w:rPr>
            </w:pPr>
            <w:r w:rsidRPr="00D46E4B">
              <w:rPr>
                <w:rFonts w:ascii="Times New Roman" w:hAnsi="Times New Roman" w:cs="Times New Roman"/>
                <w:i/>
                <w:sz w:val="26"/>
                <w:szCs w:val="26"/>
              </w:rPr>
              <w:t>D</w:t>
            </w:r>
          </w:p>
        </w:tc>
      </w:tr>
      <w:tr w:rsidR="00D46E4B" w:rsidRPr="00D46E4B" w14:paraId="78DB206E"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49329D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107</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3CB99172"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Phường Hoài Nhơn Đông</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0DA8E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0,89</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16056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0.36</w:t>
            </w:r>
          </w:p>
        </w:tc>
      </w:tr>
      <w:tr w:rsidR="00D46E4B" w:rsidRPr="00D46E4B" w14:paraId="166B85F3"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9780324"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108</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5C1D3433"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Phường Hoài Nhơn Tây</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68643D"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0,93</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DA5E97"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0.37</w:t>
            </w:r>
          </w:p>
        </w:tc>
      </w:tr>
      <w:tr w:rsidR="00D46E4B" w:rsidRPr="00D46E4B" w14:paraId="1D660411"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5FE6C8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109</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7C9577A9"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Phường Hoài Nhơn Nam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1C96B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0,97</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CDC75D"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0.39</w:t>
            </w:r>
          </w:p>
        </w:tc>
      </w:tr>
      <w:tr w:rsidR="00D46E4B" w:rsidRPr="00D46E4B" w14:paraId="307ACACF"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DB6CC6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110</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18CB74AA"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Phường Hoài Nhơn Bắc</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04765EA"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0,82</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1D98C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0.33</w:t>
            </w:r>
          </w:p>
        </w:tc>
      </w:tr>
      <w:tr w:rsidR="00D46E4B" w:rsidRPr="00D46E4B" w14:paraId="07083400"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1C329B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111</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6724F686"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An Nhơn Tây</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0125BC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1,51</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58C19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0.60</w:t>
            </w:r>
          </w:p>
        </w:tc>
      </w:tr>
      <w:tr w:rsidR="00D46E4B" w:rsidRPr="00D46E4B" w14:paraId="310B4BA1"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0BF8B8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112</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2F59E98E"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Phù Cát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61C90D"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1,16</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6AB0B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0.46</w:t>
            </w:r>
          </w:p>
        </w:tc>
      </w:tr>
      <w:tr w:rsidR="00D46E4B" w:rsidRPr="00D46E4B" w14:paraId="2FD5BBA8"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9613AD4"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113</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421A9A9A"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Xuân An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A9D9A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1,42</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0F3E4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0.57</w:t>
            </w:r>
          </w:p>
        </w:tc>
      </w:tr>
      <w:tr w:rsidR="00D46E4B" w:rsidRPr="00D46E4B" w14:paraId="43692C46"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58CF1E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114</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7B28E489"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Ngô Mây</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D44FC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1,36</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04A63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0.54</w:t>
            </w:r>
          </w:p>
        </w:tc>
      </w:tr>
      <w:tr w:rsidR="00D46E4B" w:rsidRPr="00D46E4B" w14:paraId="07498FA5"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4D45E5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115</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5234BC99"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Cát Tiến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3416D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1,16</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5E21F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0.46</w:t>
            </w:r>
          </w:p>
        </w:tc>
      </w:tr>
      <w:tr w:rsidR="00D46E4B" w:rsidRPr="00D46E4B" w14:paraId="2B052BBB"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C18660A"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116</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3F0F50D8"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Đề Gi</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9D45A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1,13</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8734E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0.45</w:t>
            </w:r>
          </w:p>
        </w:tc>
      </w:tr>
      <w:tr w:rsidR="00D46E4B" w:rsidRPr="00D46E4B" w14:paraId="7A3C14AF"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06B660D"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117</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3336AE48"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Hòa Hội</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C8C46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1,11</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240E0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0.45</w:t>
            </w:r>
          </w:p>
        </w:tc>
      </w:tr>
      <w:tr w:rsidR="00D46E4B" w:rsidRPr="00D46E4B" w14:paraId="33DE06D2"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DF2897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118</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0C9078DE"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Phù Mỹ</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79A00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1,12</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FC51E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0.45</w:t>
            </w:r>
          </w:p>
        </w:tc>
      </w:tr>
      <w:tr w:rsidR="00D46E4B" w:rsidRPr="00D46E4B" w14:paraId="215E13CE"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7B8773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119</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2AC2330D"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An Lương</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2D4AC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1,11</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9B3C1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0.44</w:t>
            </w:r>
          </w:p>
        </w:tc>
      </w:tr>
      <w:tr w:rsidR="00D46E4B" w:rsidRPr="00D46E4B" w14:paraId="6FADB31E"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12A959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120</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49B872FA"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Bình Dương</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1FCD77"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1,16</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1A369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0.46</w:t>
            </w:r>
          </w:p>
        </w:tc>
      </w:tr>
      <w:tr w:rsidR="00D46E4B" w:rsidRPr="00D46E4B" w14:paraId="2A95EA37"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5BD8BC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121</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03A8DB5E"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Phù Mỹ Đông</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F458E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1.00</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C044347"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0.40</w:t>
            </w:r>
          </w:p>
        </w:tc>
      </w:tr>
      <w:tr w:rsidR="00D46E4B" w:rsidRPr="00D46E4B" w14:paraId="6D600C09"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446F747"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122</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41893A95"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Phù Mỹ Tây</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992D2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1,33</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665F3A"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0.53</w:t>
            </w:r>
          </w:p>
        </w:tc>
      </w:tr>
      <w:tr w:rsidR="00D46E4B" w:rsidRPr="00D46E4B" w14:paraId="382DB941"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8BA988D"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123</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497B26A0"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Phù Mỹ Nam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8593F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1,01</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89CA96"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0.40</w:t>
            </w:r>
          </w:p>
        </w:tc>
      </w:tr>
      <w:tr w:rsidR="00D46E4B" w:rsidRPr="00D46E4B" w14:paraId="7BEE5F0B"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D28C78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124</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307A9859"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Phù Mỹ Bắc</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336B2A"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0,98</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A32C7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0.39</w:t>
            </w:r>
          </w:p>
        </w:tc>
      </w:tr>
      <w:tr w:rsidR="00D46E4B" w:rsidRPr="00D46E4B" w14:paraId="4D32CA3C"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2C12C9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125</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47D7B561"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Tuy Phước</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562A0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1,22</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9611B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0.49</w:t>
            </w:r>
          </w:p>
        </w:tc>
      </w:tr>
      <w:tr w:rsidR="00D46E4B" w:rsidRPr="00D46E4B" w14:paraId="24DC1B64"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0854C7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126</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04D2736E"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Tuy Phước Đông</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A2F76A"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1,15</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FA56AE"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0.46</w:t>
            </w:r>
          </w:p>
        </w:tc>
      </w:tr>
      <w:tr w:rsidR="00D46E4B" w:rsidRPr="00D46E4B" w14:paraId="2126BCBF"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B139E6D"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127</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2AB17FEF"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Tuy Phước Tây</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85C07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1,66</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35DB3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0.66</w:t>
            </w:r>
          </w:p>
        </w:tc>
      </w:tr>
      <w:tr w:rsidR="00D46E4B" w:rsidRPr="00D46E4B" w14:paraId="62673133"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623ABF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128</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01895F54"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Tuy Phước Bắc</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1AD443"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1,23</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4DD167"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0.49</w:t>
            </w:r>
          </w:p>
        </w:tc>
      </w:tr>
      <w:tr w:rsidR="00D46E4B" w:rsidRPr="00D46E4B" w14:paraId="4B5C57FA"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BD74C58"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129</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7D988523"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Tây Sơn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38804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0,98</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9D373A"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0.39</w:t>
            </w:r>
          </w:p>
        </w:tc>
      </w:tr>
      <w:tr w:rsidR="00D46E4B" w:rsidRPr="00D46E4B" w14:paraId="64DAD436"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0A7FC98"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130</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379226D7"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Bình Khê</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E8D4DA"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1,33</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3AABB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0.53</w:t>
            </w:r>
          </w:p>
        </w:tc>
      </w:tr>
      <w:tr w:rsidR="00D46E4B" w:rsidRPr="00D46E4B" w14:paraId="5CE2C773"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A0C0D0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131</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7B5DD26F"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Bình Hiệp</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5EF24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1,22</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821EC2"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0.49</w:t>
            </w:r>
          </w:p>
        </w:tc>
      </w:tr>
      <w:tr w:rsidR="00D46E4B" w:rsidRPr="00D46E4B" w14:paraId="7360B8DA"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30A71D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132</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42BE8153"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Bình An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7431C9"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1,12</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A6B454"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0.45</w:t>
            </w:r>
          </w:p>
        </w:tc>
      </w:tr>
      <w:tr w:rsidR="00D46E4B" w:rsidRPr="00D46E4B" w14:paraId="6F680603"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0A08831"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133</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0995B511"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Hoài Ân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500AEB"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1,04</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BFA69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0.41</w:t>
            </w:r>
          </w:p>
        </w:tc>
      </w:tr>
      <w:tr w:rsidR="00D46E4B" w:rsidRPr="00D46E4B" w14:paraId="4CE39EC6"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4BBA2A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134</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14:paraId="2D5B49AB"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Ân Hảo</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25E1AA"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1,15</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4F079C"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0.46</w:t>
            </w:r>
          </w:p>
        </w:tc>
      </w:tr>
      <w:tr w:rsidR="00D46E4B" w:rsidRPr="00D46E4B" w14:paraId="1CCAE4A8" w14:textId="77777777" w:rsidTr="00A94473">
        <w:trPr>
          <w:trHeight w:val="315"/>
        </w:trPr>
        <w:tc>
          <w:tcPr>
            <w:tcW w:w="105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34EE71F"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135</w:t>
            </w:r>
          </w:p>
        </w:tc>
        <w:tc>
          <w:tcPr>
            <w:tcW w:w="29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5057E42" w14:textId="77777777" w:rsidR="008D08A4" w:rsidRPr="00D46E4B" w:rsidRDefault="008D08A4">
            <w:pPr>
              <w:rPr>
                <w:rFonts w:ascii="Times New Roman" w:hAnsi="Times New Roman" w:cs="Times New Roman"/>
                <w:sz w:val="28"/>
                <w:szCs w:val="28"/>
              </w:rPr>
            </w:pPr>
            <w:r w:rsidRPr="00D46E4B">
              <w:rPr>
                <w:rFonts w:ascii="Times New Roman" w:hAnsi="Times New Roman" w:cs="Times New Roman"/>
                <w:sz w:val="28"/>
                <w:szCs w:val="28"/>
              </w:rPr>
              <w:t>Xã Nhơn Châu</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C97655"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29,34</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CD51E0" w14:textId="77777777" w:rsidR="008D08A4" w:rsidRPr="00D46E4B" w:rsidRDefault="008D08A4">
            <w:pPr>
              <w:jc w:val="center"/>
              <w:rPr>
                <w:rFonts w:ascii="Times New Roman" w:hAnsi="Times New Roman" w:cs="Times New Roman"/>
                <w:sz w:val="28"/>
                <w:szCs w:val="28"/>
              </w:rPr>
            </w:pPr>
            <w:r w:rsidRPr="00D46E4B">
              <w:rPr>
                <w:rFonts w:ascii="Times New Roman" w:hAnsi="Times New Roman" w:cs="Times New Roman"/>
                <w:sz w:val="28"/>
                <w:szCs w:val="28"/>
              </w:rPr>
              <w:t>11.73</w:t>
            </w:r>
          </w:p>
        </w:tc>
      </w:tr>
    </w:tbl>
    <w:p w14:paraId="629290F4" w14:textId="5DBE06A7" w:rsidR="00AE4F46" w:rsidRPr="00D46E4B" w:rsidRDefault="008D08A4" w:rsidP="009D48EE">
      <w:pPr>
        <w:spacing w:line="360" w:lineRule="exact"/>
        <w:jc w:val="both"/>
        <w:rPr>
          <w:rFonts w:asciiTheme="majorBidi" w:hAnsiTheme="majorBidi" w:cstheme="majorBidi"/>
          <w:i/>
          <w:iCs/>
          <w:sz w:val="24"/>
          <w:szCs w:val="24"/>
        </w:rPr>
      </w:pPr>
      <w:r w:rsidRPr="00D46E4B">
        <w:rPr>
          <w:rFonts w:asciiTheme="majorBidi" w:hAnsiTheme="majorBidi" w:cstheme="majorBidi"/>
          <w:noProof/>
          <w:sz w:val="28"/>
          <w:szCs w:val="28"/>
        </w:rPr>
        <w:t xml:space="preserve"> </w:t>
      </w:r>
      <w:r w:rsidR="003D24C5" w:rsidRPr="00D46E4B">
        <w:rPr>
          <w:rFonts w:asciiTheme="majorBidi" w:hAnsiTheme="majorBidi" w:cstheme="majorBidi"/>
          <w:noProof/>
          <w:sz w:val="28"/>
          <w:szCs w:val="28"/>
        </w:rPr>
        <mc:AlternateContent>
          <mc:Choice Requires="wps">
            <w:drawing>
              <wp:anchor distT="0" distB="0" distL="114300" distR="114300" simplePos="0" relativeHeight="251669504" behindDoc="0" locked="0" layoutInCell="1" allowOverlap="1" wp14:anchorId="0494BC48" wp14:editId="7190A0FF">
                <wp:simplePos x="0" y="0"/>
                <wp:positionH relativeFrom="column">
                  <wp:posOffset>2088515</wp:posOffset>
                </wp:positionH>
                <wp:positionV relativeFrom="paragraph">
                  <wp:posOffset>10160</wp:posOffset>
                </wp:positionV>
                <wp:extent cx="1574800" cy="0"/>
                <wp:effectExtent l="0" t="0" r="0" b="0"/>
                <wp:wrapNone/>
                <wp:docPr id="79183712" name="Straight Connector 5"/>
                <wp:cNvGraphicFramePr/>
                <a:graphic xmlns:a="http://schemas.openxmlformats.org/drawingml/2006/main">
                  <a:graphicData uri="http://schemas.microsoft.com/office/word/2010/wordprocessingShape">
                    <wps:wsp>
                      <wps:cNvCnPr/>
                      <wps:spPr>
                        <a:xfrm>
                          <a:off x="0" y="0"/>
                          <a:ext cx="1574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C3F33DA" id="Straight Connector 5"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164.45pt,.8pt" to="288.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" strokecolor="#5b9bd5 [3204]" strokeweight=".5pt">
                <v:stroke joinstyle="miter"/>
              </v:line>
            </w:pict>
          </mc:Fallback>
        </mc:AlternateContent>
      </w:r>
      <w:r w:rsidR="009D48EE" w:rsidRPr="00D46E4B">
        <w:rPr>
          <w:rFonts w:asciiTheme="majorBidi" w:hAnsiTheme="majorBidi" w:cstheme="majorBidi"/>
          <w:noProof/>
          <w:sz w:val="28"/>
          <w:szCs w:val="28"/>
        </w:rPr>
        <w:t xml:space="preserve">      </w:t>
      </w:r>
      <w:r w:rsidR="000250BC" w:rsidRPr="00D46E4B">
        <w:rPr>
          <w:rFonts w:asciiTheme="majorBidi" w:hAnsiTheme="majorBidi" w:cstheme="majorBidi"/>
          <w:i/>
          <w:iCs/>
          <w:sz w:val="24"/>
          <w:szCs w:val="24"/>
        </w:rPr>
        <w:t xml:space="preserve">Ghi chú: </w:t>
      </w:r>
    </w:p>
    <w:p w14:paraId="628E756D" w14:textId="415914B0" w:rsidR="000250BC" w:rsidRPr="00D46E4B" w:rsidRDefault="00AE4F46" w:rsidP="00AE4F46">
      <w:pPr>
        <w:spacing w:before="120" w:after="120"/>
        <w:ind w:firstLine="720"/>
        <w:jc w:val="both"/>
        <w:rPr>
          <w:rFonts w:asciiTheme="majorBidi" w:hAnsiTheme="majorBidi" w:cstheme="majorBidi"/>
          <w:sz w:val="24"/>
          <w:szCs w:val="24"/>
        </w:rPr>
      </w:pPr>
      <w:r w:rsidRPr="00D46E4B">
        <w:rPr>
          <w:rFonts w:asciiTheme="majorBidi" w:hAnsiTheme="majorBidi" w:cstheme="majorBidi"/>
          <w:sz w:val="24"/>
          <w:szCs w:val="24"/>
        </w:rPr>
        <w:t xml:space="preserve">- </w:t>
      </w:r>
      <w:r w:rsidR="000250BC" w:rsidRPr="00D46E4B">
        <w:rPr>
          <w:rFonts w:asciiTheme="majorBidi" w:hAnsiTheme="majorBidi" w:cstheme="majorBidi"/>
          <w:sz w:val="24"/>
          <w:szCs w:val="24"/>
        </w:rPr>
        <w:t xml:space="preserve">Tỷ lệ </w:t>
      </w:r>
      <w:r w:rsidRPr="00D46E4B">
        <w:rPr>
          <w:rFonts w:asciiTheme="majorBidi" w:hAnsiTheme="majorBidi" w:cstheme="majorBidi"/>
          <w:sz w:val="24"/>
          <w:szCs w:val="24"/>
        </w:rPr>
        <w:t xml:space="preserve">% chi phí quản lý tại Phụ lục này </w:t>
      </w:r>
      <w:r w:rsidR="000250BC" w:rsidRPr="00D46E4B">
        <w:rPr>
          <w:rFonts w:asciiTheme="majorBidi" w:hAnsiTheme="majorBidi" w:cstheme="majorBidi"/>
          <w:sz w:val="24"/>
          <w:szCs w:val="24"/>
        </w:rPr>
        <w:t>là căn cứ xác định chi phí quản lý của từng xã, phường trong phạm vi 8</w:t>
      </w:r>
      <w:r w:rsidR="00A94473" w:rsidRPr="00D46E4B">
        <w:rPr>
          <w:rFonts w:asciiTheme="majorBidi" w:hAnsiTheme="majorBidi" w:cstheme="majorBidi"/>
          <w:sz w:val="24"/>
          <w:szCs w:val="24"/>
        </w:rPr>
        <w:t>0</w:t>
      </w:r>
      <w:r w:rsidR="000250BC" w:rsidRPr="00D46E4B">
        <w:rPr>
          <w:rFonts w:asciiTheme="majorBidi" w:hAnsiTheme="majorBidi" w:cstheme="majorBidi"/>
          <w:sz w:val="24"/>
          <w:szCs w:val="24"/>
        </w:rPr>
        <w:t>% tổng kinh phí quản lý được bố trí cho cấp xã theo quy định tại khoản 1 Điều 3 của Nghị quyết.</w:t>
      </w:r>
    </w:p>
    <w:p w14:paraId="3605E101" w14:textId="48FCB3D2" w:rsidR="000A4FE5" w:rsidRPr="00D46E4B" w:rsidRDefault="00AE4F46" w:rsidP="007B6EB3">
      <w:pPr>
        <w:spacing w:before="120" w:after="120"/>
        <w:ind w:firstLine="720"/>
        <w:jc w:val="both"/>
        <w:rPr>
          <w:sz w:val="16"/>
          <w:szCs w:val="16"/>
        </w:rPr>
      </w:pPr>
      <w:r w:rsidRPr="00D46E4B">
        <w:rPr>
          <w:rFonts w:asciiTheme="majorBidi" w:hAnsiTheme="majorBidi" w:cstheme="majorBidi"/>
          <w:sz w:val="24"/>
          <w:szCs w:val="24"/>
        </w:rPr>
        <w:t xml:space="preserve">- Tỷ lệ (%) mức chi trả thù lao cho người trực tiếp chi trả trợ cấp </w:t>
      </w:r>
      <w:r w:rsidR="007B6EB3" w:rsidRPr="00D46E4B">
        <w:rPr>
          <w:rFonts w:asciiTheme="majorBidi" w:hAnsiTheme="majorBidi" w:cstheme="majorBidi"/>
          <w:sz w:val="24"/>
          <w:szCs w:val="24"/>
        </w:rPr>
        <w:t xml:space="preserve">tại Phụ lục này </w:t>
      </w:r>
      <w:r w:rsidRPr="00D46E4B">
        <w:rPr>
          <w:rFonts w:asciiTheme="majorBidi" w:hAnsiTheme="majorBidi" w:cstheme="majorBidi"/>
          <w:sz w:val="24"/>
          <w:szCs w:val="24"/>
        </w:rPr>
        <w:t>ch</w:t>
      </w:r>
      <w:r w:rsidR="008A3D94" w:rsidRPr="00D46E4B">
        <w:rPr>
          <w:rFonts w:asciiTheme="majorBidi" w:hAnsiTheme="majorBidi" w:cstheme="majorBidi"/>
          <w:sz w:val="24"/>
          <w:szCs w:val="24"/>
        </w:rPr>
        <w:t xml:space="preserve">i </w:t>
      </w:r>
      <w:r w:rsidRPr="00D46E4B">
        <w:rPr>
          <w:rFonts w:asciiTheme="majorBidi" w:hAnsiTheme="majorBidi" w:cstheme="majorBidi"/>
          <w:sz w:val="24"/>
          <w:szCs w:val="24"/>
        </w:rPr>
        <w:t>trả áp dụng chỉ trong trường hợp cơ quan, đơn vị được cấp có thẩm quyền giao trực tiếp chi trả trợ cấp đến người thụ hưởng</w:t>
      </w:r>
      <w:r w:rsidR="00A94473" w:rsidRPr="00D46E4B">
        <w:rPr>
          <w:rFonts w:asciiTheme="majorBidi" w:hAnsiTheme="majorBidi" w:cstheme="majorBidi"/>
          <w:sz w:val="24"/>
          <w:szCs w:val="24"/>
        </w:rPr>
        <w:t>;</w:t>
      </w:r>
      <w:r w:rsidRPr="00D46E4B">
        <w:rPr>
          <w:rFonts w:asciiTheme="majorBidi" w:hAnsiTheme="majorBidi" w:cstheme="majorBidi"/>
          <w:sz w:val="24"/>
          <w:szCs w:val="24"/>
        </w:rPr>
        <w:t xml:space="preserve"> tỷ lệ (%) mức chi phí chi trả cho tổ chức dịch vụ</w:t>
      </w:r>
      <w:r w:rsidR="000250BC" w:rsidRPr="00D46E4B">
        <w:rPr>
          <w:rFonts w:asciiTheme="majorBidi" w:hAnsiTheme="majorBidi" w:cstheme="majorBidi"/>
          <w:sz w:val="24"/>
          <w:szCs w:val="24"/>
        </w:rPr>
        <w:t xml:space="preserve"> </w:t>
      </w:r>
      <w:r w:rsidRPr="00D46E4B">
        <w:rPr>
          <w:rFonts w:asciiTheme="majorBidi" w:hAnsiTheme="majorBidi" w:cstheme="majorBidi"/>
          <w:sz w:val="24"/>
          <w:szCs w:val="24"/>
        </w:rPr>
        <w:t xml:space="preserve">(mức tối đa) </w:t>
      </w:r>
      <w:r w:rsidR="007B6EB3" w:rsidRPr="00D46E4B">
        <w:rPr>
          <w:rFonts w:asciiTheme="majorBidi" w:hAnsiTheme="majorBidi" w:cstheme="majorBidi"/>
          <w:sz w:val="24"/>
          <w:szCs w:val="24"/>
        </w:rPr>
        <w:t xml:space="preserve">tại Phụ lục này </w:t>
      </w:r>
      <w:r w:rsidR="000250BC" w:rsidRPr="00D46E4B">
        <w:rPr>
          <w:rFonts w:asciiTheme="majorBidi" w:hAnsiTheme="majorBidi" w:cstheme="majorBidi"/>
          <w:sz w:val="24"/>
          <w:szCs w:val="24"/>
        </w:rPr>
        <w:t xml:space="preserve">chỉ </w:t>
      </w:r>
      <w:r w:rsidRPr="00D46E4B">
        <w:rPr>
          <w:rFonts w:asciiTheme="majorBidi" w:hAnsiTheme="majorBidi" w:cstheme="majorBidi"/>
          <w:sz w:val="24"/>
          <w:szCs w:val="24"/>
        </w:rPr>
        <w:t xml:space="preserve">áp dụng </w:t>
      </w:r>
      <w:r w:rsidR="000250BC" w:rsidRPr="00D46E4B">
        <w:rPr>
          <w:rFonts w:asciiTheme="majorBidi" w:hAnsiTheme="majorBidi" w:cstheme="majorBidi"/>
          <w:sz w:val="24"/>
          <w:szCs w:val="24"/>
        </w:rPr>
        <w:t xml:space="preserve">trong trường hợp thuê tổ chức dịch vụ chi trả trợ cấp đến người thụ hưởng. </w:t>
      </w:r>
    </w:p>
    <w:sectPr w:rsidR="000A4FE5" w:rsidRPr="00D46E4B" w:rsidSect="00714F5E">
      <w:headerReference w:type="default" r:id="rId10"/>
      <w:footerReference w:type="default" r:id="rId11"/>
      <w:pgSz w:w="11907" w:h="16840" w:code="9"/>
      <w:pgMar w:top="1134" w:right="1134" w:bottom="1134" w:left="1701" w:header="454" w:footer="964"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52DD6" w14:textId="77777777" w:rsidR="00D7739F" w:rsidRDefault="00D7739F">
      <w:r>
        <w:separator/>
      </w:r>
    </w:p>
  </w:endnote>
  <w:endnote w:type="continuationSeparator" w:id="0">
    <w:p w14:paraId="231832F3" w14:textId="77777777" w:rsidR="00D7739F" w:rsidRDefault="00D7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imes New Roman 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365F5" w14:textId="77777777" w:rsidR="007432FB" w:rsidRDefault="007432FB">
    <w:pPr>
      <w:pStyle w:val="Footer"/>
      <w:jc w:val="center"/>
    </w:pPr>
  </w:p>
  <w:p w14:paraId="0C3B32C9" w14:textId="77777777" w:rsidR="007432FB" w:rsidRDefault="007432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0C6281" w14:textId="77777777" w:rsidR="00D7739F" w:rsidRDefault="00D7739F">
      <w:r>
        <w:separator/>
      </w:r>
    </w:p>
  </w:footnote>
  <w:footnote w:type="continuationSeparator" w:id="0">
    <w:p w14:paraId="571DCC57" w14:textId="77777777" w:rsidR="00D7739F" w:rsidRDefault="00D773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702741"/>
      <w:docPartObj>
        <w:docPartGallery w:val="Page Numbers (Top of Page)"/>
        <w:docPartUnique/>
      </w:docPartObj>
    </w:sdtPr>
    <w:sdtEndPr>
      <w:rPr>
        <w:rFonts w:ascii="Times New Roman" w:hAnsi="Times New Roman" w:cs="Times New Roman"/>
        <w:sz w:val="24"/>
        <w:szCs w:val="24"/>
      </w:rPr>
    </w:sdtEndPr>
    <w:sdtContent>
      <w:p w14:paraId="0EC0EB60" w14:textId="330BCA2B" w:rsidR="007432FB" w:rsidRPr="00EC6534" w:rsidRDefault="007432FB">
        <w:pPr>
          <w:pStyle w:val="Header"/>
          <w:jc w:val="center"/>
          <w:rPr>
            <w:rFonts w:ascii="Times New Roman" w:hAnsi="Times New Roman" w:cs="Times New Roman"/>
            <w:sz w:val="24"/>
            <w:szCs w:val="24"/>
          </w:rPr>
        </w:pPr>
        <w:r w:rsidRPr="00EC6534">
          <w:rPr>
            <w:rFonts w:ascii="Times New Roman" w:hAnsi="Times New Roman" w:cs="Times New Roman"/>
            <w:sz w:val="24"/>
            <w:szCs w:val="24"/>
          </w:rPr>
          <w:fldChar w:fldCharType="begin"/>
        </w:r>
        <w:r w:rsidRPr="00EC6534">
          <w:rPr>
            <w:rFonts w:ascii="Times New Roman" w:hAnsi="Times New Roman" w:cs="Times New Roman"/>
            <w:sz w:val="24"/>
            <w:szCs w:val="24"/>
          </w:rPr>
          <w:instrText xml:space="preserve"> PAGE   \* MERGEFORMAT </w:instrText>
        </w:r>
        <w:r w:rsidRPr="00EC6534">
          <w:rPr>
            <w:rFonts w:ascii="Times New Roman" w:hAnsi="Times New Roman" w:cs="Times New Roman"/>
            <w:sz w:val="24"/>
            <w:szCs w:val="24"/>
          </w:rPr>
          <w:fldChar w:fldCharType="separate"/>
        </w:r>
        <w:r w:rsidR="00D46E4B">
          <w:rPr>
            <w:rFonts w:ascii="Times New Roman" w:hAnsi="Times New Roman" w:cs="Times New Roman"/>
            <w:noProof/>
            <w:sz w:val="24"/>
            <w:szCs w:val="24"/>
          </w:rPr>
          <w:t>2</w:t>
        </w:r>
        <w:r w:rsidRPr="00EC6534">
          <w:rPr>
            <w:rFonts w:ascii="Times New Roman" w:hAnsi="Times New Roman" w:cs="Times New Roman"/>
            <w:sz w:val="24"/>
            <w:szCs w:val="24"/>
          </w:rPr>
          <w:fldChar w:fldCharType="end"/>
        </w:r>
      </w:p>
    </w:sdtContent>
  </w:sdt>
  <w:p w14:paraId="1A128BAF" w14:textId="77777777" w:rsidR="007432FB" w:rsidRDefault="007432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7F8781E"/>
    <w:multiLevelType w:val="hybridMultilevel"/>
    <w:tmpl w:val="0AE2E77E"/>
    <w:lvl w:ilvl="0" w:tplc="139A54E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23537191"/>
    <w:multiLevelType w:val="hybridMultilevel"/>
    <w:tmpl w:val="238C3636"/>
    <w:lvl w:ilvl="0" w:tplc="EEB88B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0FB5998"/>
    <w:multiLevelType w:val="hybridMultilevel"/>
    <w:tmpl w:val="A2A2941E"/>
    <w:lvl w:ilvl="0" w:tplc="F26CC9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6C3739EA"/>
    <w:multiLevelType w:val="hybridMultilevel"/>
    <w:tmpl w:val="1CBA4D3C"/>
    <w:lvl w:ilvl="0" w:tplc="C90672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18A1C0F"/>
    <w:multiLevelType w:val="hybridMultilevel"/>
    <w:tmpl w:val="1E005022"/>
    <w:lvl w:ilvl="0" w:tplc="BBF2D5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0"/>
  </w:num>
  <w:num w:numId="3">
    <w:abstractNumId w:val="9"/>
  </w:num>
  <w:num w:numId="4">
    <w:abstractNumId w:val="13"/>
  </w:num>
  <w:num w:numId="5">
    <w:abstractNumId w:val="12"/>
  </w:num>
  <w:num w:numId="6">
    <w:abstractNumId w:val="8"/>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F59"/>
    <w:rsid w:val="00003E30"/>
    <w:rsid w:val="0000599B"/>
    <w:rsid w:val="00005DD9"/>
    <w:rsid w:val="00011000"/>
    <w:rsid w:val="00011304"/>
    <w:rsid w:val="00015A67"/>
    <w:rsid w:val="000250BC"/>
    <w:rsid w:val="00025D05"/>
    <w:rsid w:val="0002767B"/>
    <w:rsid w:val="00033475"/>
    <w:rsid w:val="000339B3"/>
    <w:rsid w:val="00033BB8"/>
    <w:rsid w:val="00034A97"/>
    <w:rsid w:val="00040DC8"/>
    <w:rsid w:val="000424C9"/>
    <w:rsid w:val="00042BB9"/>
    <w:rsid w:val="00045532"/>
    <w:rsid w:val="000460C8"/>
    <w:rsid w:val="000464DA"/>
    <w:rsid w:val="000479ED"/>
    <w:rsid w:val="00047D51"/>
    <w:rsid w:val="00050D24"/>
    <w:rsid w:val="0005200A"/>
    <w:rsid w:val="0005329C"/>
    <w:rsid w:val="00054B78"/>
    <w:rsid w:val="000600BE"/>
    <w:rsid w:val="0006371D"/>
    <w:rsid w:val="000666F5"/>
    <w:rsid w:val="00072FE5"/>
    <w:rsid w:val="0007398F"/>
    <w:rsid w:val="00080EFB"/>
    <w:rsid w:val="0008110E"/>
    <w:rsid w:val="00081B93"/>
    <w:rsid w:val="000838BB"/>
    <w:rsid w:val="000844D5"/>
    <w:rsid w:val="0008524C"/>
    <w:rsid w:val="000857BA"/>
    <w:rsid w:val="00087F39"/>
    <w:rsid w:val="00097430"/>
    <w:rsid w:val="000A1B6F"/>
    <w:rsid w:val="000A4FE5"/>
    <w:rsid w:val="000A70C9"/>
    <w:rsid w:val="000B4D00"/>
    <w:rsid w:val="000C312C"/>
    <w:rsid w:val="000C4734"/>
    <w:rsid w:val="000C6160"/>
    <w:rsid w:val="000D1320"/>
    <w:rsid w:val="000D24C4"/>
    <w:rsid w:val="000D3741"/>
    <w:rsid w:val="000D4EB4"/>
    <w:rsid w:val="000D6DC6"/>
    <w:rsid w:val="000E0EF2"/>
    <w:rsid w:val="000E1475"/>
    <w:rsid w:val="000E2235"/>
    <w:rsid w:val="000E28F6"/>
    <w:rsid w:val="000E5EE1"/>
    <w:rsid w:val="000F25B4"/>
    <w:rsid w:val="000F2827"/>
    <w:rsid w:val="000F7BB8"/>
    <w:rsid w:val="00100639"/>
    <w:rsid w:val="00104701"/>
    <w:rsid w:val="0011416F"/>
    <w:rsid w:val="00115F7A"/>
    <w:rsid w:val="00116B89"/>
    <w:rsid w:val="001218C6"/>
    <w:rsid w:val="00125760"/>
    <w:rsid w:val="00135442"/>
    <w:rsid w:val="00136EE7"/>
    <w:rsid w:val="00151819"/>
    <w:rsid w:val="00154021"/>
    <w:rsid w:val="00161D31"/>
    <w:rsid w:val="00164BE6"/>
    <w:rsid w:val="001653C6"/>
    <w:rsid w:val="001675B4"/>
    <w:rsid w:val="00171083"/>
    <w:rsid w:val="00173A9C"/>
    <w:rsid w:val="00175578"/>
    <w:rsid w:val="00176C90"/>
    <w:rsid w:val="00185731"/>
    <w:rsid w:val="00190124"/>
    <w:rsid w:val="001902A7"/>
    <w:rsid w:val="00194662"/>
    <w:rsid w:val="00194943"/>
    <w:rsid w:val="00196976"/>
    <w:rsid w:val="001A0DE9"/>
    <w:rsid w:val="001A139F"/>
    <w:rsid w:val="001A1CAC"/>
    <w:rsid w:val="001A26EC"/>
    <w:rsid w:val="001A2C03"/>
    <w:rsid w:val="001A5149"/>
    <w:rsid w:val="001B1CEE"/>
    <w:rsid w:val="001B288E"/>
    <w:rsid w:val="001B4872"/>
    <w:rsid w:val="001B7222"/>
    <w:rsid w:val="001C049D"/>
    <w:rsid w:val="001C0668"/>
    <w:rsid w:val="001C21CA"/>
    <w:rsid w:val="001C61B9"/>
    <w:rsid w:val="001D01C1"/>
    <w:rsid w:val="001D3550"/>
    <w:rsid w:val="001D6A6C"/>
    <w:rsid w:val="001F214F"/>
    <w:rsid w:val="001F22E4"/>
    <w:rsid w:val="001F3A33"/>
    <w:rsid w:val="001F46CA"/>
    <w:rsid w:val="001F5884"/>
    <w:rsid w:val="001F7FF3"/>
    <w:rsid w:val="00203548"/>
    <w:rsid w:val="00203B4E"/>
    <w:rsid w:val="002041B7"/>
    <w:rsid w:val="002056F8"/>
    <w:rsid w:val="002205E0"/>
    <w:rsid w:val="002224D0"/>
    <w:rsid w:val="00223AB9"/>
    <w:rsid w:val="002249A5"/>
    <w:rsid w:val="0022758A"/>
    <w:rsid w:val="002275F0"/>
    <w:rsid w:val="00227BAC"/>
    <w:rsid w:val="00233C8F"/>
    <w:rsid w:val="002367A6"/>
    <w:rsid w:val="00236991"/>
    <w:rsid w:val="00237A7F"/>
    <w:rsid w:val="00251FFB"/>
    <w:rsid w:val="00262865"/>
    <w:rsid w:val="00263B60"/>
    <w:rsid w:val="00275DC2"/>
    <w:rsid w:val="00294EA8"/>
    <w:rsid w:val="002A1E8C"/>
    <w:rsid w:val="002A24A4"/>
    <w:rsid w:val="002A769D"/>
    <w:rsid w:val="002B03CA"/>
    <w:rsid w:val="002B26B6"/>
    <w:rsid w:val="002B34DA"/>
    <w:rsid w:val="002C02FF"/>
    <w:rsid w:val="002C2D1F"/>
    <w:rsid w:val="002C2DAE"/>
    <w:rsid w:val="002C33A6"/>
    <w:rsid w:val="002C3E16"/>
    <w:rsid w:val="002C43C2"/>
    <w:rsid w:val="002C4C3A"/>
    <w:rsid w:val="002D37C1"/>
    <w:rsid w:val="002D4890"/>
    <w:rsid w:val="002D79F3"/>
    <w:rsid w:val="002E0693"/>
    <w:rsid w:val="002E15D4"/>
    <w:rsid w:val="002E2419"/>
    <w:rsid w:val="002E5E84"/>
    <w:rsid w:val="002F2C6C"/>
    <w:rsid w:val="002F7634"/>
    <w:rsid w:val="00301F4D"/>
    <w:rsid w:val="003063C0"/>
    <w:rsid w:val="00307E36"/>
    <w:rsid w:val="00310C19"/>
    <w:rsid w:val="00310F18"/>
    <w:rsid w:val="003117E3"/>
    <w:rsid w:val="003139D4"/>
    <w:rsid w:val="00314CA3"/>
    <w:rsid w:val="00316985"/>
    <w:rsid w:val="00321FB3"/>
    <w:rsid w:val="00323A9A"/>
    <w:rsid w:val="00323DD6"/>
    <w:rsid w:val="00324FDC"/>
    <w:rsid w:val="0033307C"/>
    <w:rsid w:val="003344A4"/>
    <w:rsid w:val="00337CFF"/>
    <w:rsid w:val="0035303F"/>
    <w:rsid w:val="00357157"/>
    <w:rsid w:val="0035763E"/>
    <w:rsid w:val="00360885"/>
    <w:rsid w:val="00360977"/>
    <w:rsid w:val="00364902"/>
    <w:rsid w:val="003654D3"/>
    <w:rsid w:val="00370BC0"/>
    <w:rsid w:val="00370DA4"/>
    <w:rsid w:val="003718BE"/>
    <w:rsid w:val="00375444"/>
    <w:rsid w:val="00375683"/>
    <w:rsid w:val="0037587D"/>
    <w:rsid w:val="00380AA4"/>
    <w:rsid w:val="0038345A"/>
    <w:rsid w:val="00383E45"/>
    <w:rsid w:val="003930D5"/>
    <w:rsid w:val="003A3A04"/>
    <w:rsid w:val="003C1251"/>
    <w:rsid w:val="003D1781"/>
    <w:rsid w:val="003D1F31"/>
    <w:rsid w:val="003D24C5"/>
    <w:rsid w:val="003D2AAF"/>
    <w:rsid w:val="003D683B"/>
    <w:rsid w:val="003D68CF"/>
    <w:rsid w:val="003E1650"/>
    <w:rsid w:val="003E178B"/>
    <w:rsid w:val="003E21E8"/>
    <w:rsid w:val="003E322F"/>
    <w:rsid w:val="003E3674"/>
    <w:rsid w:val="003E3E60"/>
    <w:rsid w:val="003F0218"/>
    <w:rsid w:val="003F0924"/>
    <w:rsid w:val="003F301E"/>
    <w:rsid w:val="003F39B9"/>
    <w:rsid w:val="003F76C9"/>
    <w:rsid w:val="00401B78"/>
    <w:rsid w:val="00402E98"/>
    <w:rsid w:val="00403FB5"/>
    <w:rsid w:val="00410A12"/>
    <w:rsid w:val="004143DF"/>
    <w:rsid w:val="0041599B"/>
    <w:rsid w:val="0043009C"/>
    <w:rsid w:val="0043223A"/>
    <w:rsid w:val="004347E1"/>
    <w:rsid w:val="00440DC7"/>
    <w:rsid w:val="00447451"/>
    <w:rsid w:val="00447637"/>
    <w:rsid w:val="00447BFC"/>
    <w:rsid w:val="0045014B"/>
    <w:rsid w:val="0045255D"/>
    <w:rsid w:val="00452C3B"/>
    <w:rsid w:val="004551B7"/>
    <w:rsid w:val="0045697A"/>
    <w:rsid w:val="00457DB2"/>
    <w:rsid w:val="00457F9A"/>
    <w:rsid w:val="00461469"/>
    <w:rsid w:val="00464881"/>
    <w:rsid w:val="004657C3"/>
    <w:rsid w:val="004671A0"/>
    <w:rsid w:val="00475164"/>
    <w:rsid w:val="00477E4D"/>
    <w:rsid w:val="004843C3"/>
    <w:rsid w:val="004861AE"/>
    <w:rsid w:val="0048778C"/>
    <w:rsid w:val="00487B78"/>
    <w:rsid w:val="00490ED6"/>
    <w:rsid w:val="004955FA"/>
    <w:rsid w:val="004B0CD4"/>
    <w:rsid w:val="004B2206"/>
    <w:rsid w:val="004B34C9"/>
    <w:rsid w:val="004B41E2"/>
    <w:rsid w:val="004C240D"/>
    <w:rsid w:val="004C57E2"/>
    <w:rsid w:val="004D0B15"/>
    <w:rsid w:val="004D174C"/>
    <w:rsid w:val="004D2AAB"/>
    <w:rsid w:val="004D7F22"/>
    <w:rsid w:val="004E6FF0"/>
    <w:rsid w:val="004E75DE"/>
    <w:rsid w:val="004F050A"/>
    <w:rsid w:val="004F6607"/>
    <w:rsid w:val="00500152"/>
    <w:rsid w:val="00504712"/>
    <w:rsid w:val="00504E08"/>
    <w:rsid w:val="00506D4F"/>
    <w:rsid w:val="005079AD"/>
    <w:rsid w:val="00510AD8"/>
    <w:rsid w:val="00515E41"/>
    <w:rsid w:val="00517A35"/>
    <w:rsid w:val="00517F36"/>
    <w:rsid w:val="005206F9"/>
    <w:rsid w:val="005238FB"/>
    <w:rsid w:val="00524341"/>
    <w:rsid w:val="00525B09"/>
    <w:rsid w:val="00533CFC"/>
    <w:rsid w:val="00540491"/>
    <w:rsid w:val="00540AE6"/>
    <w:rsid w:val="005432A4"/>
    <w:rsid w:val="0054363F"/>
    <w:rsid w:val="00543D0B"/>
    <w:rsid w:val="00544EDC"/>
    <w:rsid w:val="005453E5"/>
    <w:rsid w:val="00547055"/>
    <w:rsid w:val="00552534"/>
    <w:rsid w:val="005557D7"/>
    <w:rsid w:val="005575C1"/>
    <w:rsid w:val="00560732"/>
    <w:rsid w:val="00567A48"/>
    <w:rsid w:val="0057304E"/>
    <w:rsid w:val="00584AE1"/>
    <w:rsid w:val="005A0401"/>
    <w:rsid w:val="005A10ED"/>
    <w:rsid w:val="005A26AA"/>
    <w:rsid w:val="005A611C"/>
    <w:rsid w:val="005B06E9"/>
    <w:rsid w:val="005B0B6B"/>
    <w:rsid w:val="005B2728"/>
    <w:rsid w:val="005B2BE4"/>
    <w:rsid w:val="005B535F"/>
    <w:rsid w:val="005B6258"/>
    <w:rsid w:val="005C0E7F"/>
    <w:rsid w:val="005C4E9A"/>
    <w:rsid w:val="005D18E8"/>
    <w:rsid w:val="005D1DEE"/>
    <w:rsid w:val="005D27C2"/>
    <w:rsid w:val="005E1B55"/>
    <w:rsid w:val="005E731B"/>
    <w:rsid w:val="005F552F"/>
    <w:rsid w:val="006007E3"/>
    <w:rsid w:val="00604920"/>
    <w:rsid w:val="00605402"/>
    <w:rsid w:val="00612BE5"/>
    <w:rsid w:val="0061640C"/>
    <w:rsid w:val="0061769F"/>
    <w:rsid w:val="00625162"/>
    <w:rsid w:val="00630550"/>
    <w:rsid w:val="00636257"/>
    <w:rsid w:val="00642C36"/>
    <w:rsid w:val="00647A58"/>
    <w:rsid w:val="00652D09"/>
    <w:rsid w:val="00654AAD"/>
    <w:rsid w:val="00654D3B"/>
    <w:rsid w:val="00657C94"/>
    <w:rsid w:val="00661BAA"/>
    <w:rsid w:val="006648B2"/>
    <w:rsid w:val="00665D95"/>
    <w:rsid w:val="006735A1"/>
    <w:rsid w:val="0067370B"/>
    <w:rsid w:val="006745BD"/>
    <w:rsid w:val="00675881"/>
    <w:rsid w:val="00677457"/>
    <w:rsid w:val="00685312"/>
    <w:rsid w:val="006853B5"/>
    <w:rsid w:val="00686A18"/>
    <w:rsid w:val="006876FD"/>
    <w:rsid w:val="006928BE"/>
    <w:rsid w:val="00692A46"/>
    <w:rsid w:val="00693DE8"/>
    <w:rsid w:val="00696EE8"/>
    <w:rsid w:val="006A1A42"/>
    <w:rsid w:val="006A1FBC"/>
    <w:rsid w:val="006A40F4"/>
    <w:rsid w:val="006A47C6"/>
    <w:rsid w:val="006A67A3"/>
    <w:rsid w:val="006A7AFF"/>
    <w:rsid w:val="006B102E"/>
    <w:rsid w:val="006B167B"/>
    <w:rsid w:val="006B6C7D"/>
    <w:rsid w:val="006C1C0E"/>
    <w:rsid w:val="006C279A"/>
    <w:rsid w:val="006C2E19"/>
    <w:rsid w:val="006C4998"/>
    <w:rsid w:val="006C551A"/>
    <w:rsid w:val="006C64B8"/>
    <w:rsid w:val="006C6549"/>
    <w:rsid w:val="006D63C2"/>
    <w:rsid w:val="006E79A6"/>
    <w:rsid w:val="006F2875"/>
    <w:rsid w:val="006F3FCE"/>
    <w:rsid w:val="006F527A"/>
    <w:rsid w:val="006F5597"/>
    <w:rsid w:val="006F794F"/>
    <w:rsid w:val="0070058F"/>
    <w:rsid w:val="00703D5F"/>
    <w:rsid w:val="00713564"/>
    <w:rsid w:val="00714765"/>
    <w:rsid w:val="00714F5E"/>
    <w:rsid w:val="00715768"/>
    <w:rsid w:val="007212B9"/>
    <w:rsid w:val="00722B9D"/>
    <w:rsid w:val="007312C9"/>
    <w:rsid w:val="007375B1"/>
    <w:rsid w:val="007432FB"/>
    <w:rsid w:val="007437F3"/>
    <w:rsid w:val="00743990"/>
    <w:rsid w:val="00746706"/>
    <w:rsid w:val="00747B0F"/>
    <w:rsid w:val="00760AFC"/>
    <w:rsid w:val="00760CF3"/>
    <w:rsid w:val="007631AE"/>
    <w:rsid w:val="007664E0"/>
    <w:rsid w:val="00771119"/>
    <w:rsid w:val="00773D64"/>
    <w:rsid w:val="007766DA"/>
    <w:rsid w:val="00783031"/>
    <w:rsid w:val="00793E17"/>
    <w:rsid w:val="007944FE"/>
    <w:rsid w:val="007951A1"/>
    <w:rsid w:val="007976BE"/>
    <w:rsid w:val="007A40BC"/>
    <w:rsid w:val="007A4CCF"/>
    <w:rsid w:val="007A51D9"/>
    <w:rsid w:val="007A533E"/>
    <w:rsid w:val="007B33BE"/>
    <w:rsid w:val="007B5B9A"/>
    <w:rsid w:val="007B6EB3"/>
    <w:rsid w:val="007B72CE"/>
    <w:rsid w:val="007C359C"/>
    <w:rsid w:val="007C78DD"/>
    <w:rsid w:val="007D3C02"/>
    <w:rsid w:val="007D44B6"/>
    <w:rsid w:val="007D6D4D"/>
    <w:rsid w:val="007E2110"/>
    <w:rsid w:val="007E3BF9"/>
    <w:rsid w:val="007E714C"/>
    <w:rsid w:val="007F049B"/>
    <w:rsid w:val="007F132A"/>
    <w:rsid w:val="007F3277"/>
    <w:rsid w:val="00807402"/>
    <w:rsid w:val="008177D0"/>
    <w:rsid w:val="00820E68"/>
    <w:rsid w:val="00821955"/>
    <w:rsid w:val="00823793"/>
    <w:rsid w:val="008262D5"/>
    <w:rsid w:val="00832739"/>
    <w:rsid w:val="00832C10"/>
    <w:rsid w:val="008337EE"/>
    <w:rsid w:val="00836F24"/>
    <w:rsid w:val="0084063C"/>
    <w:rsid w:val="00840E6C"/>
    <w:rsid w:val="00841265"/>
    <w:rsid w:val="00845C84"/>
    <w:rsid w:val="008461BC"/>
    <w:rsid w:val="00852FE9"/>
    <w:rsid w:val="00864331"/>
    <w:rsid w:val="008647E7"/>
    <w:rsid w:val="00864F68"/>
    <w:rsid w:val="0087668B"/>
    <w:rsid w:val="00886407"/>
    <w:rsid w:val="00894D98"/>
    <w:rsid w:val="008A3227"/>
    <w:rsid w:val="008A3D94"/>
    <w:rsid w:val="008A742B"/>
    <w:rsid w:val="008A7B1A"/>
    <w:rsid w:val="008B0122"/>
    <w:rsid w:val="008B26D1"/>
    <w:rsid w:val="008C185B"/>
    <w:rsid w:val="008C2CC2"/>
    <w:rsid w:val="008C2D3C"/>
    <w:rsid w:val="008C365D"/>
    <w:rsid w:val="008C4F0F"/>
    <w:rsid w:val="008C5BEB"/>
    <w:rsid w:val="008C7663"/>
    <w:rsid w:val="008D08A4"/>
    <w:rsid w:val="008D1AD3"/>
    <w:rsid w:val="008D4714"/>
    <w:rsid w:val="008D68E2"/>
    <w:rsid w:val="008E0A14"/>
    <w:rsid w:val="008E4C89"/>
    <w:rsid w:val="008E51E2"/>
    <w:rsid w:val="008E69EB"/>
    <w:rsid w:val="008E6CF8"/>
    <w:rsid w:val="008F01A1"/>
    <w:rsid w:val="008F5058"/>
    <w:rsid w:val="008F5C8A"/>
    <w:rsid w:val="008F6C07"/>
    <w:rsid w:val="008F77FA"/>
    <w:rsid w:val="00902611"/>
    <w:rsid w:val="00903016"/>
    <w:rsid w:val="00904B58"/>
    <w:rsid w:val="00911731"/>
    <w:rsid w:val="00913F63"/>
    <w:rsid w:val="00914D33"/>
    <w:rsid w:val="009250FB"/>
    <w:rsid w:val="00927FC7"/>
    <w:rsid w:val="00927FE2"/>
    <w:rsid w:val="00931242"/>
    <w:rsid w:val="0093341B"/>
    <w:rsid w:val="00936272"/>
    <w:rsid w:val="00936E01"/>
    <w:rsid w:val="009416C6"/>
    <w:rsid w:val="00942F78"/>
    <w:rsid w:val="009457F4"/>
    <w:rsid w:val="00946345"/>
    <w:rsid w:val="0095153E"/>
    <w:rsid w:val="0095209C"/>
    <w:rsid w:val="009520CE"/>
    <w:rsid w:val="00954028"/>
    <w:rsid w:val="009551D0"/>
    <w:rsid w:val="00955E87"/>
    <w:rsid w:val="0096063D"/>
    <w:rsid w:val="009624ED"/>
    <w:rsid w:val="00963FF3"/>
    <w:rsid w:val="00965159"/>
    <w:rsid w:val="00965731"/>
    <w:rsid w:val="009677C3"/>
    <w:rsid w:val="0097185B"/>
    <w:rsid w:val="009735D2"/>
    <w:rsid w:val="009754EB"/>
    <w:rsid w:val="00981968"/>
    <w:rsid w:val="00990366"/>
    <w:rsid w:val="00990A6A"/>
    <w:rsid w:val="009A563E"/>
    <w:rsid w:val="009C0852"/>
    <w:rsid w:val="009D374A"/>
    <w:rsid w:val="009D42BC"/>
    <w:rsid w:val="009D48EE"/>
    <w:rsid w:val="009D7373"/>
    <w:rsid w:val="009E0844"/>
    <w:rsid w:val="009E3E3B"/>
    <w:rsid w:val="009F0945"/>
    <w:rsid w:val="009F10FB"/>
    <w:rsid w:val="009F38FF"/>
    <w:rsid w:val="009F423D"/>
    <w:rsid w:val="009F66B2"/>
    <w:rsid w:val="00A0104D"/>
    <w:rsid w:val="00A0624F"/>
    <w:rsid w:val="00A07548"/>
    <w:rsid w:val="00A10CF5"/>
    <w:rsid w:val="00A15232"/>
    <w:rsid w:val="00A16DFD"/>
    <w:rsid w:val="00A21394"/>
    <w:rsid w:val="00A24B72"/>
    <w:rsid w:val="00A32DA1"/>
    <w:rsid w:val="00A433BC"/>
    <w:rsid w:val="00A5092A"/>
    <w:rsid w:val="00A51AD0"/>
    <w:rsid w:val="00A5578D"/>
    <w:rsid w:val="00A5618D"/>
    <w:rsid w:val="00A5766A"/>
    <w:rsid w:val="00A6148C"/>
    <w:rsid w:val="00A61F5B"/>
    <w:rsid w:val="00A67734"/>
    <w:rsid w:val="00A71EB3"/>
    <w:rsid w:val="00A7270D"/>
    <w:rsid w:val="00A75486"/>
    <w:rsid w:val="00A83214"/>
    <w:rsid w:val="00A87ABD"/>
    <w:rsid w:val="00A91330"/>
    <w:rsid w:val="00A91680"/>
    <w:rsid w:val="00A94473"/>
    <w:rsid w:val="00A95A2C"/>
    <w:rsid w:val="00A96E94"/>
    <w:rsid w:val="00AA183B"/>
    <w:rsid w:val="00AA1A2A"/>
    <w:rsid w:val="00AB1644"/>
    <w:rsid w:val="00AB3D1A"/>
    <w:rsid w:val="00AB4E52"/>
    <w:rsid w:val="00AB4F5B"/>
    <w:rsid w:val="00AB7E9C"/>
    <w:rsid w:val="00AC0EAC"/>
    <w:rsid w:val="00AC4183"/>
    <w:rsid w:val="00AC6694"/>
    <w:rsid w:val="00AD18B3"/>
    <w:rsid w:val="00AD6AE5"/>
    <w:rsid w:val="00AE132C"/>
    <w:rsid w:val="00AE4716"/>
    <w:rsid w:val="00AE4F46"/>
    <w:rsid w:val="00AE646D"/>
    <w:rsid w:val="00AF1E2F"/>
    <w:rsid w:val="00AF3E66"/>
    <w:rsid w:val="00AF4A0F"/>
    <w:rsid w:val="00B05C36"/>
    <w:rsid w:val="00B06BEB"/>
    <w:rsid w:val="00B21673"/>
    <w:rsid w:val="00B23488"/>
    <w:rsid w:val="00B25F4B"/>
    <w:rsid w:val="00B27BA7"/>
    <w:rsid w:val="00B31811"/>
    <w:rsid w:val="00B31F39"/>
    <w:rsid w:val="00B422E6"/>
    <w:rsid w:val="00B467E4"/>
    <w:rsid w:val="00B50A69"/>
    <w:rsid w:val="00B539E0"/>
    <w:rsid w:val="00B5491D"/>
    <w:rsid w:val="00B562B1"/>
    <w:rsid w:val="00B57221"/>
    <w:rsid w:val="00B71546"/>
    <w:rsid w:val="00B7432F"/>
    <w:rsid w:val="00B7682A"/>
    <w:rsid w:val="00B805FD"/>
    <w:rsid w:val="00B80FE8"/>
    <w:rsid w:val="00B81D97"/>
    <w:rsid w:val="00B83659"/>
    <w:rsid w:val="00B8444B"/>
    <w:rsid w:val="00B85E2F"/>
    <w:rsid w:val="00B93D6E"/>
    <w:rsid w:val="00B94152"/>
    <w:rsid w:val="00B94961"/>
    <w:rsid w:val="00B95F3E"/>
    <w:rsid w:val="00B95F44"/>
    <w:rsid w:val="00B96F09"/>
    <w:rsid w:val="00BA2DDB"/>
    <w:rsid w:val="00BA393E"/>
    <w:rsid w:val="00BA46CB"/>
    <w:rsid w:val="00BA6441"/>
    <w:rsid w:val="00BB085D"/>
    <w:rsid w:val="00BC0D8B"/>
    <w:rsid w:val="00BC5CD0"/>
    <w:rsid w:val="00BC657E"/>
    <w:rsid w:val="00BD0322"/>
    <w:rsid w:val="00BD0952"/>
    <w:rsid w:val="00BD4206"/>
    <w:rsid w:val="00BD4419"/>
    <w:rsid w:val="00BD449B"/>
    <w:rsid w:val="00BD4C63"/>
    <w:rsid w:val="00BD6D03"/>
    <w:rsid w:val="00BD7D65"/>
    <w:rsid w:val="00BE33AE"/>
    <w:rsid w:val="00BE6412"/>
    <w:rsid w:val="00BE7246"/>
    <w:rsid w:val="00BF23C5"/>
    <w:rsid w:val="00BF5342"/>
    <w:rsid w:val="00BF7427"/>
    <w:rsid w:val="00C0086F"/>
    <w:rsid w:val="00C06CC6"/>
    <w:rsid w:val="00C07219"/>
    <w:rsid w:val="00C07B1A"/>
    <w:rsid w:val="00C07DDE"/>
    <w:rsid w:val="00C10F9B"/>
    <w:rsid w:val="00C1273E"/>
    <w:rsid w:val="00C1642D"/>
    <w:rsid w:val="00C2594B"/>
    <w:rsid w:val="00C271CF"/>
    <w:rsid w:val="00C45406"/>
    <w:rsid w:val="00C45B75"/>
    <w:rsid w:val="00C46D85"/>
    <w:rsid w:val="00C47648"/>
    <w:rsid w:val="00C5569E"/>
    <w:rsid w:val="00C66DCF"/>
    <w:rsid w:val="00C66F59"/>
    <w:rsid w:val="00C67565"/>
    <w:rsid w:val="00C72299"/>
    <w:rsid w:val="00C724B9"/>
    <w:rsid w:val="00C77285"/>
    <w:rsid w:val="00C8493E"/>
    <w:rsid w:val="00C854EB"/>
    <w:rsid w:val="00C87212"/>
    <w:rsid w:val="00C8744C"/>
    <w:rsid w:val="00C92F8F"/>
    <w:rsid w:val="00CA1D11"/>
    <w:rsid w:val="00CA1DEA"/>
    <w:rsid w:val="00CA2DF4"/>
    <w:rsid w:val="00CA4952"/>
    <w:rsid w:val="00CB0086"/>
    <w:rsid w:val="00CB32FE"/>
    <w:rsid w:val="00CB3426"/>
    <w:rsid w:val="00CB6F57"/>
    <w:rsid w:val="00CC6A51"/>
    <w:rsid w:val="00CC706F"/>
    <w:rsid w:val="00CE044D"/>
    <w:rsid w:val="00CE156D"/>
    <w:rsid w:val="00CF7719"/>
    <w:rsid w:val="00D10B17"/>
    <w:rsid w:val="00D13AC4"/>
    <w:rsid w:val="00D15ED7"/>
    <w:rsid w:val="00D17B28"/>
    <w:rsid w:val="00D2159E"/>
    <w:rsid w:val="00D23F1A"/>
    <w:rsid w:val="00D421E0"/>
    <w:rsid w:val="00D42C88"/>
    <w:rsid w:val="00D4332E"/>
    <w:rsid w:val="00D4389A"/>
    <w:rsid w:val="00D46E4B"/>
    <w:rsid w:val="00D4727B"/>
    <w:rsid w:val="00D515F3"/>
    <w:rsid w:val="00D5799D"/>
    <w:rsid w:val="00D602FE"/>
    <w:rsid w:val="00D60485"/>
    <w:rsid w:val="00D65C89"/>
    <w:rsid w:val="00D70ABF"/>
    <w:rsid w:val="00D72266"/>
    <w:rsid w:val="00D73A4E"/>
    <w:rsid w:val="00D7523C"/>
    <w:rsid w:val="00D76C3A"/>
    <w:rsid w:val="00D7739F"/>
    <w:rsid w:val="00D777E6"/>
    <w:rsid w:val="00D804C3"/>
    <w:rsid w:val="00D83E93"/>
    <w:rsid w:val="00D867B3"/>
    <w:rsid w:val="00D93A80"/>
    <w:rsid w:val="00D96E07"/>
    <w:rsid w:val="00DA28BB"/>
    <w:rsid w:val="00DA5553"/>
    <w:rsid w:val="00DB4A62"/>
    <w:rsid w:val="00DC0B88"/>
    <w:rsid w:val="00DC15CE"/>
    <w:rsid w:val="00DC6E80"/>
    <w:rsid w:val="00DC6F3A"/>
    <w:rsid w:val="00DC72B8"/>
    <w:rsid w:val="00DD67C1"/>
    <w:rsid w:val="00DD6E72"/>
    <w:rsid w:val="00DE1E41"/>
    <w:rsid w:val="00DF1D8A"/>
    <w:rsid w:val="00DF43CB"/>
    <w:rsid w:val="00DF5EDC"/>
    <w:rsid w:val="00E013CB"/>
    <w:rsid w:val="00E01B38"/>
    <w:rsid w:val="00E07346"/>
    <w:rsid w:val="00E1459E"/>
    <w:rsid w:val="00E16E04"/>
    <w:rsid w:val="00E24614"/>
    <w:rsid w:val="00E258EE"/>
    <w:rsid w:val="00E36086"/>
    <w:rsid w:val="00E36CB0"/>
    <w:rsid w:val="00E374DF"/>
    <w:rsid w:val="00E44D31"/>
    <w:rsid w:val="00E46135"/>
    <w:rsid w:val="00E46D8C"/>
    <w:rsid w:val="00E50654"/>
    <w:rsid w:val="00E55741"/>
    <w:rsid w:val="00E6408B"/>
    <w:rsid w:val="00E64A60"/>
    <w:rsid w:val="00E72929"/>
    <w:rsid w:val="00E75A02"/>
    <w:rsid w:val="00E80A23"/>
    <w:rsid w:val="00E81A8E"/>
    <w:rsid w:val="00E8204A"/>
    <w:rsid w:val="00E82D26"/>
    <w:rsid w:val="00E85BD9"/>
    <w:rsid w:val="00E86B0F"/>
    <w:rsid w:val="00E87F83"/>
    <w:rsid w:val="00E93E8A"/>
    <w:rsid w:val="00E96E37"/>
    <w:rsid w:val="00E97BEE"/>
    <w:rsid w:val="00EA2E07"/>
    <w:rsid w:val="00EB227F"/>
    <w:rsid w:val="00EB3802"/>
    <w:rsid w:val="00EB4B72"/>
    <w:rsid w:val="00EB7053"/>
    <w:rsid w:val="00EC1BC4"/>
    <w:rsid w:val="00EC470B"/>
    <w:rsid w:val="00EC6534"/>
    <w:rsid w:val="00EC6CBC"/>
    <w:rsid w:val="00ED48C6"/>
    <w:rsid w:val="00ED78A0"/>
    <w:rsid w:val="00EE1F48"/>
    <w:rsid w:val="00EE3554"/>
    <w:rsid w:val="00EE5190"/>
    <w:rsid w:val="00EE70DA"/>
    <w:rsid w:val="00EE7301"/>
    <w:rsid w:val="00EF386A"/>
    <w:rsid w:val="00EF4B09"/>
    <w:rsid w:val="00EF4F2C"/>
    <w:rsid w:val="00EF537A"/>
    <w:rsid w:val="00F00FFF"/>
    <w:rsid w:val="00F102CB"/>
    <w:rsid w:val="00F136CA"/>
    <w:rsid w:val="00F23B0A"/>
    <w:rsid w:val="00F24C96"/>
    <w:rsid w:val="00F303D1"/>
    <w:rsid w:val="00F32220"/>
    <w:rsid w:val="00F43E5B"/>
    <w:rsid w:val="00F4599F"/>
    <w:rsid w:val="00F55D92"/>
    <w:rsid w:val="00F630FB"/>
    <w:rsid w:val="00F6737D"/>
    <w:rsid w:val="00F67DCC"/>
    <w:rsid w:val="00F71D29"/>
    <w:rsid w:val="00F80083"/>
    <w:rsid w:val="00F8406E"/>
    <w:rsid w:val="00F84266"/>
    <w:rsid w:val="00F84381"/>
    <w:rsid w:val="00F847E4"/>
    <w:rsid w:val="00F8628E"/>
    <w:rsid w:val="00F94EC3"/>
    <w:rsid w:val="00F97AEE"/>
    <w:rsid w:val="00F97CB5"/>
    <w:rsid w:val="00FA44E8"/>
    <w:rsid w:val="00FA6DD9"/>
    <w:rsid w:val="00FA7ACD"/>
    <w:rsid w:val="00FB1D6B"/>
    <w:rsid w:val="00FB2438"/>
    <w:rsid w:val="00FB2439"/>
    <w:rsid w:val="00FC0B9A"/>
    <w:rsid w:val="00FC14E9"/>
    <w:rsid w:val="00FC3042"/>
    <w:rsid w:val="00FC419A"/>
    <w:rsid w:val="00FC6D67"/>
    <w:rsid w:val="00FC7AF9"/>
    <w:rsid w:val="00FD3FD0"/>
    <w:rsid w:val="00FD432E"/>
    <w:rsid w:val="00FE1405"/>
    <w:rsid w:val="00FE23FF"/>
    <w:rsid w:val="00FE4F67"/>
    <w:rsid w:val="00FE6733"/>
    <w:rsid w:val="2DA82846"/>
    <w:rsid w:val="3FC41E29"/>
    <w:rsid w:val="4C7E0384"/>
    <w:rsid w:val="4FF67577"/>
    <w:rsid w:val="56185964"/>
    <w:rsid w:val="5E405BB2"/>
    <w:rsid w:val="6C157962"/>
    <w:rsid w:val="79DE017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6E9D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86A"/>
    <w:rPr>
      <w:rFonts w:ascii="Calibri" w:eastAsia="Calibri" w:hAnsi="Calibri" w:cs="Arial"/>
    </w:rPr>
  </w:style>
  <w:style w:type="paragraph" w:styleId="Heading1">
    <w:name w:val="heading 1"/>
    <w:basedOn w:val="Normal"/>
    <w:next w:val="Normal"/>
    <w:link w:val="Heading1Char"/>
    <w:uiPriority w:val="9"/>
    <w:qFormat/>
    <w:rsid w:val="0057304E"/>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rPr>
  </w:style>
  <w:style w:type="paragraph" w:styleId="Heading2">
    <w:name w:val="heading 2"/>
    <w:basedOn w:val="Normal"/>
    <w:next w:val="Normal"/>
    <w:link w:val="Heading2Char"/>
    <w:uiPriority w:val="9"/>
    <w:unhideWhenUsed/>
    <w:qFormat/>
    <w:rsid w:val="0057304E"/>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rPr>
  </w:style>
  <w:style w:type="paragraph" w:styleId="Heading3">
    <w:name w:val="heading 3"/>
    <w:basedOn w:val="Normal"/>
    <w:next w:val="Normal"/>
    <w:link w:val="Heading3Char"/>
    <w:uiPriority w:val="9"/>
    <w:unhideWhenUsed/>
    <w:qFormat/>
    <w:rsid w:val="0057304E"/>
    <w:pPr>
      <w:keepNext/>
      <w:keepLines/>
      <w:spacing w:before="160" w:after="80" w:line="259" w:lineRule="auto"/>
      <w:outlineLvl w:val="2"/>
    </w:pPr>
    <w:rPr>
      <w:rFonts w:asciiTheme="minorHAnsi" w:eastAsiaTheme="majorEastAsia" w:hAnsiTheme="minorHAnsi" w:cstheme="majorBidi"/>
      <w:color w:val="2E74B5" w:themeColor="accent1" w:themeShade="BF"/>
      <w:kern w:val="2"/>
      <w:sz w:val="28"/>
      <w:szCs w:val="28"/>
    </w:rPr>
  </w:style>
  <w:style w:type="paragraph" w:styleId="Heading4">
    <w:name w:val="heading 4"/>
    <w:basedOn w:val="Normal"/>
    <w:next w:val="Normal"/>
    <w:link w:val="Heading4Char"/>
    <w:uiPriority w:val="9"/>
    <w:semiHidden/>
    <w:unhideWhenUsed/>
    <w:qFormat/>
    <w:rsid w:val="0057304E"/>
    <w:pPr>
      <w:keepNext/>
      <w:keepLines/>
      <w:spacing w:before="80" w:after="40" w:line="259" w:lineRule="auto"/>
      <w:outlineLvl w:val="3"/>
    </w:pPr>
    <w:rPr>
      <w:rFonts w:asciiTheme="minorHAnsi" w:eastAsiaTheme="majorEastAsia" w:hAnsiTheme="minorHAnsi" w:cstheme="majorBidi"/>
      <w:i/>
      <w:iCs/>
      <w:color w:val="2E74B5" w:themeColor="accent1" w:themeShade="BF"/>
      <w:kern w:val="2"/>
      <w:sz w:val="28"/>
      <w:szCs w:val="22"/>
    </w:rPr>
  </w:style>
  <w:style w:type="paragraph" w:styleId="Heading5">
    <w:name w:val="heading 5"/>
    <w:basedOn w:val="Normal"/>
    <w:next w:val="Normal"/>
    <w:link w:val="Heading5Char"/>
    <w:uiPriority w:val="9"/>
    <w:semiHidden/>
    <w:unhideWhenUsed/>
    <w:qFormat/>
    <w:rsid w:val="0057304E"/>
    <w:pPr>
      <w:keepNext/>
      <w:keepLines/>
      <w:spacing w:before="80" w:after="40" w:line="259" w:lineRule="auto"/>
      <w:outlineLvl w:val="4"/>
    </w:pPr>
    <w:rPr>
      <w:rFonts w:asciiTheme="minorHAnsi" w:eastAsiaTheme="majorEastAsia" w:hAnsiTheme="minorHAnsi" w:cstheme="majorBidi"/>
      <w:color w:val="2E74B5" w:themeColor="accent1" w:themeShade="BF"/>
      <w:kern w:val="2"/>
      <w:sz w:val="28"/>
      <w:szCs w:val="22"/>
    </w:rPr>
  </w:style>
  <w:style w:type="paragraph" w:styleId="Heading6">
    <w:name w:val="heading 6"/>
    <w:basedOn w:val="Normal"/>
    <w:next w:val="Normal"/>
    <w:link w:val="Heading6Char"/>
    <w:uiPriority w:val="9"/>
    <w:semiHidden/>
    <w:unhideWhenUsed/>
    <w:qFormat/>
    <w:rsid w:val="0057304E"/>
    <w:pPr>
      <w:keepNext/>
      <w:keepLines/>
      <w:spacing w:before="40" w:line="259" w:lineRule="auto"/>
      <w:outlineLvl w:val="5"/>
    </w:pPr>
    <w:rPr>
      <w:rFonts w:asciiTheme="minorHAnsi" w:eastAsiaTheme="majorEastAsia" w:hAnsiTheme="minorHAnsi" w:cstheme="majorBidi"/>
      <w:i/>
      <w:iCs/>
      <w:color w:val="595959" w:themeColor="text1" w:themeTint="A6"/>
      <w:kern w:val="2"/>
      <w:sz w:val="28"/>
      <w:szCs w:val="22"/>
    </w:rPr>
  </w:style>
  <w:style w:type="paragraph" w:styleId="Heading7">
    <w:name w:val="heading 7"/>
    <w:basedOn w:val="Normal"/>
    <w:next w:val="Normal"/>
    <w:link w:val="Heading7Char"/>
    <w:uiPriority w:val="9"/>
    <w:semiHidden/>
    <w:unhideWhenUsed/>
    <w:qFormat/>
    <w:rsid w:val="0057304E"/>
    <w:pPr>
      <w:keepNext/>
      <w:keepLines/>
      <w:spacing w:before="40" w:line="259" w:lineRule="auto"/>
      <w:outlineLvl w:val="6"/>
    </w:pPr>
    <w:rPr>
      <w:rFonts w:asciiTheme="minorHAnsi" w:eastAsiaTheme="majorEastAsia" w:hAnsiTheme="minorHAnsi" w:cstheme="majorBidi"/>
      <w:color w:val="595959" w:themeColor="text1" w:themeTint="A6"/>
      <w:kern w:val="2"/>
      <w:sz w:val="28"/>
      <w:szCs w:val="22"/>
    </w:rPr>
  </w:style>
  <w:style w:type="paragraph" w:styleId="Heading8">
    <w:name w:val="heading 8"/>
    <w:basedOn w:val="Normal"/>
    <w:next w:val="Normal"/>
    <w:link w:val="Heading8Char"/>
    <w:uiPriority w:val="9"/>
    <w:semiHidden/>
    <w:unhideWhenUsed/>
    <w:qFormat/>
    <w:rsid w:val="0057304E"/>
    <w:pPr>
      <w:keepNext/>
      <w:keepLines/>
      <w:spacing w:line="259" w:lineRule="auto"/>
      <w:outlineLvl w:val="7"/>
    </w:pPr>
    <w:rPr>
      <w:rFonts w:asciiTheme="minorHAnsi" w:eastAsiaTheme="majorEastAsia" w:hAnsiTheme="minorHAnsi" w:cstheme="majorBidi"/>
      <w:i/>
      <w:iCs/>
      <w:color w:val="272727" w:themeColor="text1" w:themeTint="D8"/>
      <w:kern w:val="2"/>
      <w:sz w:val="28"/>
      <w:szCs w:val="22"/>
    </w:rPr>
  </w:style>
  <w:style w:type="paragraph" w:styleId="Heading9">
    <w:name w:val="heading 9"/>
    <w:basedOn w:val="Normal"/>
    <w:next w:val="Normal"/>
    <w:link w:val="Heading9Char"/>
    <w:uiPriority w:val="9"/>
    <w:semiHidden/>
    <w:unhideWhenUsed/>
    <w:qFormat/>
    <w:rsid w:val="0057304E"/>
    <w:pPr>
      <w:keepNext/>
      <w:keepLines/>
      <w:spacing w:line="259" w:lineRule="auto"/>
      <w:outlineLvl w:val="8"/>
    </w:pPr>
    <w:rPr>
      <w:rFonts w:asciiTheme="minorHAnsi" w:eastAsiaTheme="majorEastAsia" w:hAnsiTheme="minorHAnsi" w:cstheme="majorBidi"/>
      <w:color w:val="272727" w:themeColor="text1" w:themeTint="D8"/>
      <w:kern w:val="2"/>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EF386A"/>
    <w:rPr>
      <w:rFonts w:ascii="Segoe UI" w:hAnsi="Segoe UI" w:cs="Segoe UI"/>
      <w:sz w:val="18"/>
      <w:szCs w:val="18"/>
    </w:rPr>
  </w:style>
  <w:style w:type="paragraph" w:styleId="Footer">
    <w:name w:val="footer"/>
    <w:basedOn w:val="Normal"/>
    <w:link w:val="FooterChar"/>
    <w:uiPriority w:val="99"/>
    <w:unhideWhenUsed/>
    <w:qFormat/>
    <w:rsid w:val="00EF386A"/>
    <w:pPr>
      <w:tabs>
        <w:tab w:val="center" w:pos="4680"/>
        <w:tab w:val="right" w:pos="9360"/>
      </w:tabs>
    </w:pPr>
  </w:style>
  <w:style w:type="paragraph" w:styleId="Header">
    <w:name w:val="header"/>
    <w:basedOn w:val="Normal"/>
    <w:link w:val="HeaderChar"/>
    <w:uiPriority w:val="99"/>
    <w:unhideWhenUsed/>
    <w:qFormat/>
    <w:rsid w:val="00EF386A"/>
    <w:pPr>
      <w:tabs>
        <w:tab w:val="center" w:pos="4680"/>
        <w:tab w:val="right" w:pos="9360"/>
      </w:tabs>
    </w:pPr>
  </w:style>
  <w:style w:type="paragraph" w:styleId="NormalWeb">
    <w:name w:val="Normal (Web)"/>
    <w:qFormat/>
    <w:rsid w:val="00EF386A"/>
    <w:pPr>
      <w:spacing w:beforeAutospacing="1" w:afterAutospacing="1"/>
    </w:pPr>
    <w:rPr>
      <w:rFonts w:eastAsia="SimSun" w:cs="Times New Roman"/>
      <w:sz w:val="24"/>
      <w:szCs w:val="24"/>
      <w:lang w:eastAsia="zh-CN"/>
    </w:rPr>
  </w:style>
  <w:style w:type="character" w:customStyle="1" w:styleId="HeaderChar">
    <w:name w:val="Header Char"/>
    <w:basedOn w:val="DefaultParagraphFont"/>
    <w:link w:val="Header"/>
    <w:uiPriority w:val="99"/>
    <w:qFormat/>
    <w:rsid w:val="00EF386A"/>
    <w:rPr>
      <w:rFonts w:ascii="Calibri" w:eastAsia="Calibri" w:hAnsi="Calibri" w:cs="Arial"/>
      <w:sz w:val="20"/>
      <w:szCs w:val="20"/>
    </w:rPr>
  </w:style>
  <w:style w:type="character" w:customStyle="1" w:styleId="FooterChar">
    <w:name w:val="Footer Char"/>
    <w:basedOn w:val="DefaultParagraphFont"/>
    <w:link w:val="Footer"/>
    <w:uiPriority w:val="99"/>
    <w:qFormat/>
    <w:rsid w:val="00EF386A"/>
    <w:rPr>
      <w:rFonts w:ascii="Calibri" w:eastAsia="Calibri" w:hAnsi="Calibri" w:cs="Arial"/>
      <w:sz w:val="20"/>
      <w:szCs w:val="20"/>
    </w:rPr>
  </w:style>
  <w:style w:type="paragraph" w:styleId="ListParagraph">
    <w:name w:val="List Paragraph"/>
    <w:basedOn w:val="Normal"/>
    <w:uiPriority w:val="34"/>
    <w:qFormat/>
    <w:rsid w:val="00EF386A"/>
    <w:pPr>
      <w:ind w:left="720"/>
      <w:contextualSpacing/>
    </w:pPr>
  </w:style>
  <w:style w:type="paragraph" w:styleId="NoSpacing">
    <w:name w:val="No Spacing"/>
    <w:uiPriority w:val="1"/>
    <w:qFormat/>
    <w:rsid w:val="00EF386A"/>
    <w:rPr>
      <w:rFonts w:ascii="Calibri" w:eastAsia="Calibri" w:hAnsi="Calibri" w:cs="Arial"/>
    </w:rPr>
  </w:style>
  <w:style w:type="character" w:customStyle="1" w:styleId="BalloonTextChar">
    <w:name w:val="Balloon Text Char"/>
    <w:basedOn w:val="DefaultParagraphFont"/>
    <w:link w:val="BalloonText"/>
    <w:uiPriority w:val="99"/>
    <w:semiHidden/>
    <w:qFormat/>
    <w:rsid w:val="00EF386A"/>
    <w:rPr>
      <w:rFonts w:ascii="Segoe UI" w:eastAsia="Calibri" w:hAnsi="Segoe UI" w:cs="Segoe UI"/>
      <w:sz w:val="18"/>
      <w:szCs w:val="18"/>
    </w:rPr>
  </w:style>
  <w:style w:type="character" w:customStyle="1" w:styleId="BodyTextChar">
    <w:name w:val="Body Text Char"/>
    <w:basedOn w:val="DefaultParagraphFont"/>
    <w:link w:val="BodyText"/>
    <w:uiPriority w:val="99"/>
    <w:rsid w:val="002E0693"/>
    <w:rPr>
      <w:rFonts w:eastAsia="Times New Roman" w:cs="Times New Roman"/>
      <w:sz w:val="26"/>
      <w:szCs w:val="26"/>
    </w:rPr>
  </w:style>
  <w:style w:type="paragraph" w:styleId="BodyText">
    <w:name w:val="Body Text"/>
    <w:basedOn w:val="Normal"/>
    <w:link w:val="BodyTextChar"/>
    <w:uiPriority w:val="99"/>
    <w:qFormat/>
    <w:rsid w:val="002E0693"/>
    <w:pPr>
      <w:widowControl w:val="0"/>
      <w:spacing w:after="100" w:line="257" w:lineRule="auto"/>
      <w:ind w:firstLine="400"/>
    </w:pPr>
    <w:rPr>
      <w:rFonts w:ascii="Times New Roman" w:eastAsia="Times New Roman" w:hAnsi="Times New Roman" w:cs="Times New Roman"/>
      <w:sz w:val="26"/>
      <w:szCs w:val="26"/>
    </w:rPr>
  </w:style>
  <w:style w:type="character" w:customStyle="1" w:styleId="BodyTextChar1">
    <w:name w:val="Body Text Char1"/>
    <w:basedOn w:val="DefaultParagraphFont"/>
    <w:uiPriority w:val="99"/>
    <w:semiHidden/>
    <w:rsid w:val="002E0693"/>
    <w:rPr>
      <w:rFonts w:ascii="Calibri" w:eastAsia="Calibri" w:hAnsi="Calibri" w:cs="Arial"/>
    </w:rPr>
  </w:style>
  <w:style w:type="character" w:customStyle="1" w:styleId="fontstyle01">
    <w:name w:val="fontstyle01"/>
    <w:rsid w:val="005453E5"/>
    <w:rPr>
      <w:rFonts w:ascii="Times New Roman" w:hAnsi="Times New Roman" w:cs="Times New Roman" w:hint="default"/>
      <w:b w:val="0"/>
      <w:bCs w:val="0"/>
      <w:i/>
      <w:iCs/>
      <w:color w:val="000000"/>
      <w:sz w:val="28"/>
      <w:szCs w:val="28"/>
    </w:rPr>
  </w:style>
  <w:style w:type="character" w:customStyle="1" w:styleId="Bodytext2">
    <w:name w:val="Body text (2)_"/>
    <w:link w:val="Bodytext20"/>
    <w:rsid w:val="005B2728"/>
    <w:rPr>
      <w:sz w:val="26"/>
      <w:szCs w:val="26"/>
      <w:shd w:val="clear" w:color="auto" w:fill="FFFFFF"/>
    </w:rPr>
  </w:style>
  <w:style w:type="paragraph" w:customStyle="1" w:styleId="Bodytext20">
    <w:name w:val="Body text (2)"/>
    <w:basedOn w:val="Normal"/>
    <w:link w:val="Bodytext2"/>
    <w:rsid w:val="005B2728"/>
    <w:pPr>
      <w:widowControl w:val="0"/>
      <w:shd w:val="clear" w:color="auto" w:fill="FFFFFF"/>
      <w:spacing w:line="0" w:lineRule="atLeast"/>
    </w:pPr>
    <w:rPr>
      <w:rFonts w:ascii="Times New Roman" w:eastAsiaTheme="minorHAnsi" w:hAnsi="Times New Roman" w:cstheme="minorBidi"/>
      <w:sz w:val="26"/>
      <w:szCs w:val="26"/>
    </w:rPr>
  </w:style>
  <w:style w:type="character" w:customStyle="1" w:styleId="Heading1Char">
    <w:name w:val="Heading 1 Char"/>
    <w:basedOn w:val="DefaultParagraphFont"/>
    <w:link w:val="Heading1"/>
    <w:uiPriority w:val="9"/>
    <w:rsid w:val="0057304E"/>
    <w:rPr>
      <w:rFonts w:asciiTheme="majorHAnsi" w:eastAsiaTheme="majorEastAsia" w:hAnsiTheme="majorHAnsi" w:cstheme="majorBidi"/>
      <w:color w:val="2E74B5" w:themeColor="accent1" w:themeShade="BF"/>
      <w:kern w:val="2"/>
      <w:sz w:val="40"/>
      <w:szCs w:val="40"/>
    </w:rPr>
  </w:style>
  <w:style w:type="character" w:customStyle="1" w:styleId="Heading2Char">
    <w:name w:val="Heading 2 Char"/>
    <w:basedOn w:val="DefaultParagraphFont"/>
    <w:link w:val="Heading2"/>
    <w:uiPriority w:val="9"/>
    <w:rsid w:val="0057304E"/>
    <w:rPr>
      <w:rFonts w:asciiTheme="majorHAnsi" w:eastAsiaTheme="majorEastAsia" w:hAnsiTheme="majorHAnsi" w:cstheme="majorBidi"/>
      <w:color w:val="2E74B5" w:themeColor="accent1" w:themeShade="BF"/>
      <w:kern w:val="2"/>
      <w:sz w:val="32"/>
      <w:szCs w:val="32"/>
    </w:rPr>
  </w:style>
  <w:style w:type="character" w:customStyle="1" w:styleId="Heading3Char">
    <w:name w:val="Heading 3 Char"/>
    <w:basedOn w:val="DefaultParagraphFont"/>
    <w:link w:val="Heading3"/>
    <w:uiPriority w:val="9"/>
    <w:rsid w:val="0057304E"/>
    <w:rPr>
      <w:rFonts w:asciiTheme="minorHAnsi" w:eastAsiaTheme="majorEastAsia" w:hAnsiTheme="minorHAnsi" w:cstheme="majorBidi"/>
      <w:color w:val="2E74B5" w:themeColor="accent1" w:themeShade="BF"/>
      <w:kern w:val="2"/>
      <w:sz w:val="28"/>
      <w:szCs w:val="28"/>
    </w:rPr>
  </w:style>
  <w:style w:type="character" w:customStyle="1" w:styleId="Heading4Char">
    <w:name w:val="Heading 4 Char"/>
    <w:basedOn w:val="DefaultParagraphFont"/>
    <w:link w:val="Heading4"/>
    <w:uiPriority w:val="9"/>
    <w:semiHidden/>
    <w:rsid w:val="0057304E"/>
    <w:rPr>
      <w:rFonts w:asciiTheme="minorHAnsi" w:eastAsiaTheme="majorEastAsia" w:hAnsiTheme="minorHAnsi" w:cstheme="majorBidi"/>
      <w:i/>
      <w:iCs/>
      <w:color w:val="2E74B5" w:themeColor="accent1" w:themeShade="BF"/>
      <w:kern w:val="2"/>
      <w:sz w:val="28"/>
      <w:szCs w:val="22"/>
    </w:rPr>
  </w:style>
  <w:style w:type="character" w:customStyle="1" w:styleId="Heading5Char">
    <w:name w:val="Heading 5 Char"/>
    <w:basedOn w:val="DefaultParagraphFont"/>
    <w:link w:val="Heading5"/>
    <w:uiPriority w:val="9"/>
    <w:semiHidden/>
    <w:rsid w:val="0057304E"/>
    <w:rPr>
      <w:rFonts w:asciiTheme="minorHAnsi" w:eastAsiaTheme="majorEastAsia" w:hAnsiTheme="minorHAnsi" w:cstheme="majorBidi"/>
      <w:color w:val="2E74B5" w:themeColor="accent1" w:themeShade="BF"/>
      <w:kern w:val="2"/>
      <w:sz w:val="28"/>
      <w:szCs w:val="22"/>
    </w:rPr>
  </w:style>
  <w:style w:type="character" w:customStyle="1" w:styleId="Heading6Char">
    <w:name w:val="Heading 6 Char"/>
    <w:basedOn w:val="DefaultParagraphFont"/>
    <w:link w:val="Heading6"/>
    <w:uiPriority w:val="9"/>
    <w:semiHidden/>
    <w:rsid w:val="0057304E"/>
    <w:rPr>
      <w:rFonts w:asciiTheme="minorHAnsi" w:eastAsiaTheme="majorEastAsia" w:hAnsiTheme="minorHAnsi" w:cstheme="majorBidi"/>
      <w:i/>
      <w:iCs/>
      <w:color w:val="595959" w:themeColor="text1" w:themeTint="A6"/>
      <w:kern w:val="2"/>
      <w:sz w:val="28"/>
      <w:szCs w:val="22"/>
    </w:rPr>
  </w:style>
  <w:style w:type="character" w:customStyle="1" w:styleId="Heading7Char">
    <w:name w:val="Heading 7 Char"/>
    <w:basedOn w:val="DefaultParagraphFont"/>
    <w:link w:val="Heading7"/>
    <w:uiPriority w:val="9"/>
    <w:semiHidden/>
    <w:rsid w:val="0057304E"/>
    <w:rPr>
      <w:rFonts w:asciiTheme="minorHAnsi" w:eastAsiaTheme="majorEastAsia" w:hAnsiTheme="minorHAnsi" w:cstheme="majorBidi"/>
      <w:color w:val="595959" w:themeColor="text1" w:themeTint="A6"/>
      <w:kern w:val="2"/>
      <w:sz w:val="28"/>
      <w:szCs w:val="22"/>
    </w:rPr>
  </w:style>
  <w:style w:type="character" w:customStyle="1" w:styleId="Heading8Char">
    <w:name w:val="Heading 8 Char"/>
    <w:basedOn w:val="DefaultParagraphFont"/>
    <w:link w:val="Heading8"/>
    <w:uiPriority w:val="9"/>
    <w:semiHidden/>
    <w:rsid w:val="0057304E"/>
    <w:rPr>
      <w:rFonts w:asciiTheme="minorHAnsi" w:eastAsiaTheme="majorEastAsia" w:hAnsiTheme="minorHAnsi" w:cstheme="majorBidi"/>
      <w:i/>
      <w:iCs/>
      <w:color w:val="272727" w:themeColor="text1" w:themeTint="D8"/>
      <w:kern w:val="2"/>
      <w:sz w:val="28"/>
      <w:szCs w:val="22"/>
    </w:rPr>
  </w:style>
  <w:style w:type="character" w:customStyle="1" w:styleId="Heading9Char">
    <w:name w:val="Heading 9 Char"/>
    <w:basedOn w:val="DefaultParagraphFont"/>
    <w:link w:val="Heading9"/>
    <w:uiPriority w:val="9"/>
    <w:semiHidden/>
    <w:rsid w:val="0057304E"/>
    <w:rPr>
      <w:rFonts w:asciiTheme="minorHAnsi" w:eastAsiaTheme="majorEastAsia" w:hAnsiTheme="minorHAnsi" w:cstheme="majorBidi"/>
      <w:color w:val="272727" w:themeColor="text1" w:themeTint="D8"/>
      <w:kern w:val="2"/>
      <w:sz w:val="28"/>
      <w:szCs w:val="22"/>
    </w:rPr>
  </w:style>
  <w:style w:type="paragraph" w:styleId="Title">
    <w:name w:val="Title"/>
    <w:basedOn w:val="Normal"/>
    <w:next w:val="Normal"/>
    <w:link w:val="TitleChar"/>
    <w:uiPriority w:val="10"/>
    <w:qFormat/>
    <w:rsid w:val="0057304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30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30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57304E"/>
    <w:rPr>
      <w:rFonts w:asciiTheme="minorHAnsi" w:eastAsiaTheme="majorEastAsia" w:hAnsiTheme="minorHAnsi" w:cstheme="majorBidi"/>
      <w:color w:val="595959" w:themeColor="text1" w:themeTint="A6"/>
      <w:spacing w:val="15"/>
      <w:kern w:val="2"/>
      <w:sz w:val="28"/>
      <w:szCs w:val="28"/>
    </w:rPr>
  </w:style>
  <w:style w:type="paragraph" w:styleId="Quote">
    <w:name w:val="Quote"/>
    <w:basedOn w:val="Normal"/>
    <w:next w:val="Normal"/>
    <w:link w:val="QuoteChar"/>
    <w:uiPriority w:val="29"/>
    <w:qFormat/>
    <w:rsid w:val="0057304E"/>
    <w:pPr>
      <w:spacing w:before="160" w:after="160" w:line="259" w:lineRule="auto"/>
      <w:jc w:val="center"/>
    </w:pPr>
    <w:rPr>
      <w:rFonts w:ascii="Times New Roman" w:eastAsiaTheme="minorHAnsi" w:hAnsi="Times New Roman" w:cstheme="minorBidi"/>
      <w:i/>
      <w:iCs/>
      <w:color w:val="404040" w:themeColor="text1" w:themeTint="BF"/>
      <w:kern w:val="2"/>
      <w:sz w:val="28"/>
      <w:szCs w:val="22"/>
    </w:rPr>
  </w:style>
  <w:style w:type="character" w:customStyle="1" w:styleId="QuoteChar">
    <w:name w:val="Quote Char"/>
    <w:basedOn w:val="DefaultParagraphFont"/>
    <w:link w:val="Quote"/>
    <w:uiPriority w:val="29"/>
    <w:rsid w:val="0057304E"/>
    <w:rPr>
      <w:i/>
      <w:iCs/>
      <w:color w:val="404040" w:themeColor="text1" w:themeTint="BF"/>
      <w:kern w:val="2"/>
      <w:sz w:val="28"/>
      <w:szCs w:val="22"/>
    </w:rPr>
  </w:style>
  <w:style w:type="character" w:styleId="IntenseEmphasis">
    <w:name w:val="Intense Emphasis"/>
    <w:basedOn w:val="DefaultParagraphFont"/>
    <w:uiPriority w:val="21"/>
    <w:qFormat/>
    <w:rsid w:val="0057304E"/>
    <w:rPr>
      <w:i/>
      <w:iCs/>
      <w:color w:val="2E74B5" w:themeColor="accent1" w:themeShade="BF"/>
    </w:rPr>
  </w:style>
  <w:style w:type="paragraph" w:styleId="IntenseQuote">
    <w:name w:val="Intense Quote"/>
    <w:basedOn w:val="Normal"/>
    <w:next w:val="Normal"/>
    <w:link w:val="IntenseQuoteChar"/>
    <w:uiPriority w:val="30"/>
    <w:qFormat/>
    <w:rsid w:val="0057304E"/>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imes New Roman" w:eastAsiaTheme="minorHAnsi" w:hAnsi="Times New Roman" w:cstheme="minorBidi"/>
      <w:i/>
      <w:iCs/>
      <w:color w:val="2E74B5" w:themeColor="accent1" w:themeShade="BF"/>
      <w:kern w:val="2"/>
      <w:sz w:val="28"/>
      <w:szCs w:val="22"/>
    </w:rPr>
  </w:style>
  <w:style w:type="character" w:customStyle="1" w:styleId="IntenseQuoteChar">
    <w:name w:val="Intense Quote Char"/>
    <w:basedOn w:val="DefaultParagraphFont"/>
    <w:link w:val="IntenseQuote"/>
    <w:uiPriority w:val="30"/>
    <w:rsid w:val="0057304E"/>
    <w:rPr>
      <w:i/>
      <w:iCs/>
      <w:color w:val="2E74B5" w:themeColor="accent1" w:themeShade="BF"/>
      <w:kern w:val="2"/>
      <w:sz w:val="28"/>
      <w:szCs w:val="22"/>
    </w:rPr>
  </w:style>
  <w:style w:type="character" w:styleId="IntenseReference">
    <w:name w:val="Intense Reference"/>
    <w:basedOn w:val="DefaultParagraphFont"/>
    <w:uiPriority w:val="32"/>
    <w:qFormat/>
    <w:rsid w:val="0057304E"/>
    <w:rPr>
      <w:b/>
      <w:bCs/>
      <w:smallCaps/>
      <w:color w:val="2E74B5" w:themeColor="accent1" w:themeShade="BF"/>
      <w:spacing w:val="5"/>
    </w:rPr>
  </w:style>
  <w:style w:type="character" w:styleId="Hyperlink">
    <w:name w:val="Hyperlink"/>
    <w:basedOn w:val="DefaultParagraphFont"/>
    <w:uiPriority w:val="99"/>
    <w:semiHidden/>
    <w:unhideWhenUsed/>
    <w:rsid w:val="0057304E"/>
    <w:rPr>
      <w:color w:val="467886"/>
      <w:u w:val="single"/>
    </w:rPr>
  </w:style>
  <w:style w:type="character" w:styleId="FollowedHyperlink">
    <w:name w:val="FollowedHyperlink"/>
    <w:basedOn w:val="DefaultParagraphFont"/>
    <w:uiPriority w:val="99"/>
    <w:semiHidden/>
    <w:unhideWhenUsed/>
    <w:rsid w:val="0057304E"/>
    <w:rPr>
      <w:color w:val="96607D"/>
      <w:u w:val="single"/>
    </w:rPr>
  </w:style>
  <w:style w:type="paragraph" w:customStyle="1" w:styleId="msonormal0">
    <w:name w:val="msonormal"/>
    <w:basedOn w:val="Normal"/>
    <w:rsid w:val="0057304E"/>
    <w:pPr>
      <w:spacing w:before="100" w:beforeAutospacing="1" w:after="100" w:afterAutospacing="1"/>
    </w:pPr>
    <w:rPr>
      <w:rFonts w:ascii="Times New Roman" w:eastAsia="Times New Roman" w:hAnsi="Times New Roman" w:cs="Times New Roman"/>
      <w:sz w:val="24"/>
      <w:szCs w:val="24"/>
    </w:rPr>
  </w:style>
  <w:style w:type="paragraph" w:customStyle="1" w:styleId="xl65">
    <w:name w:val="xl65"/>
    <w:basedOn w:val="Normal"/>
    <w:rsid w:val="0057304E"/>
    <w:pPr>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66">
    <w:name w:val="xl66"/>
    <w:basedOn w:val="Normal"/>
    <w:rsid w:val="0057304E"/>
    <w:pPr>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67">
    <w:name w:val="xl67"/>
    <w:basedOn w:val="Normal"/>
    <w:rsid w:val="005730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68">
    <w:name w:val="xl68"/>
    <w:basedOn w:val="Normal"/>
    <w:rsid w:val="005730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69">
    <w:name w:val="xl69"/>
    <w:basedOn w:val="Normal"/>
    <w:rsid w:val="005730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70">
    <w:name w:val="xl70"/>
    <w:basedOn w:val="Normal"/>
    <w:rsid w:val="005730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71">
    <w:name w:val="xl71"/>
    <w:basedOn w:val="Normal"/>
    <w:rsid w:val="00573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72">
    <w:name w:val="xl72"/>
    <w:basedOn w:val="Normal"/>
    <w:rsid w:val="005730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73">
    <w:name w:val="xl73"/>
    <w:basedOn w:val="Normal"/>
    <w:rsid w:val="005730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74">
    <w:name w:val="xl74"/>
    <w:basedOn w:val="Normal"/>
    <w:rsid w:val="0057304E"/>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75">
    <w:name w:val="xl75"/>
    <w:basedOn w:val="Normal"/>
    <w:rsid w:val="000A4FE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0A4FE5"/>
    <w:pP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77">
    <w:name w:val="xl77"/>
    <w:basedOn w:val="Normal"/>
    <w:rsid w:val="000A4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78">
    <w:name w:val="xl78"/>
    <w:basedOn w:val="Normal"/>
    <w:rsid w:val="000A4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79">
    <w:name w:val="xl79"/>
    <w:basedOn w:val="Normal"/>
    <w:rsid w:val="000A4FE5"/>
    <w:pPr>
      <w:pBdr>
        <w:top w:val="single" w:sz="4" w:space="0" w:color="auto"/>
        <w:lef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80">
    <w:name w:val="xl80"/>
    <w:basedOn w:val="Normal"/>
    <w:rsid w:val="000A4FE5"/>
    <w:pPr>
      <w:pBdr>
        <w:top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81">
    <w:name w:val="xl81"/>
    <w:basedOn w:val="Normal"/>
    <w:rsid w:val="000A4FE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82">
    <w:name w:val="xl82"/>
    <w:basedOn w:val="Normal"/>
    <w:rsid w:val="000A4FE5"/>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63">
    <w:name w:val="xl63"/>
    <w:basedOn w:val="Normal"/>
    <w:rsid w:val="003930D5"/>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Normal"/>
    <w:rsid w:val="00393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rPr>
  </w:style>
  <w:style w:type="paragraph" w:styleId="BodyText21">
    <w:name w:val="Body Text 2"/>
    <w:basedOn w:val="Normal"/>
    <w:link w:val="BodyText2Char"/>
    <w:uiPriority w:val="99"/>
    <w:unhideWhenUsed/>
    <w:rsid w:val="000250BC"/>
    <w:pPr>
      <w:spacing w:after="120" w:line="480" w:lineRule="auto"/>
    </w:pPr>
    <w:rPr>
      <w:rFonts w:ascii="Times New Roman" w:eastAsia="Times New Roman" w:hAnsi="Times New Roman" w:cstheme="minorBidi"/>
      <w:sz w:val="26"/>
      <w:szCs w:val="22"/>
    </w:rPr>
  </w:style>
  <w:style w:type="character" w:customStyle="1" w:styleId="BodyText2Char">
    <w:name w:val="Body Text 2 Char"/>
    <w:basedOn w:val="DefaultParagraphFont"/>
    <w:link w:val="BodyText21"/>
    <w:uiPriority w:val="99"/>
    <w:rsid w:val="000250BC"/>
    <w:rPr>
      <w:rFonts w:eastAsia="Times New Roman"/>
      <w:sz w:val="26"/>
      <w:szCs w:val="22"/>
    </w:rPr>
  </w:style>
  <w:style w:type="paragraph" w:styleId="BodyText3">
    <w:name w:val="Body Text 3"/>
    <w:basedOn w:val="Normal"/>
    <w:link w:val="BodyText3Char"/>
    <w:uiPriority w:val="99"/>
    <w:unhideWhenUsed/>
    <w:rsid w:val="000250BC"/>
    <w:pPr>
      <w:spacing w:after="120" w:line="276" w:lineRule="auto"/>
    </w:pPr>
    <w:rPr>
      <w:rFonts w:ascii="Times New Roman" w:eastAsia="Times New Roman" w:hAnsi="Times New Roman" w:cstheme="minorBidi"/>
      <w:sz w:val="16"/>
      <w:szCs w:val="16"/>
    </w:rPr>
  </w:style>
  <w:style w:type="character" w:customStyle="1" w:styleId="BodyText3Char">
    <w:name w:val="Body Text 3 Char"/>
    <w:basedOn w:val="DefaultParagraphFont"/>
    <w:link w:val="BodyText3"/>
    <w:uiPriority w:val="99"/>
    <w:rsid w:val="000250BC"/>
    <w:rPr>
      <w:rFonts w:eastAsia="Times New Roman"/>
      <w:sz w:val="16"/>
      <w:szCs w:val="16"/>
    </w:rPr>
  </w:style>
  <w:style w:type="paragraph" w:styleId="List">
    <w:name w:val="List"/>
    <w:basedOn w:val="Normal"/>
    <w:uiPriority w:val="99"/>
    <w:unhideWhenUsed/>
    <w:rsid w:val="000250BC"/>
    <w:pPr>
      <w:spacing w:after="200" w:line="276" w:lineRule="auto"/>
      <w:ind w:left="360" w:hanging="360"/>
      <w:contextualSpacing/>
    </w:pPr>
    <w:rPr>
      <w:rFonts w:ascii="Times New Roman" w:eastAsia="Times New Roman" w:hAnsi="Times New Roman" w:cstheme="minorBidi"/>
      <w:sz w:val="26"/>
      <w:szCs w:val="22"/>
    </w:rPr>
  </w:style>
  <w:style w:type="paragraph" w:styleId="List2">
    <w:name w:val="List 2"/>
    <w:basedOn w:val="Normal"/>
    <w:uiPriority w:val="99"/>
    <w:unhideWhenUsed/>
    <w:rsid w:val="000250BC"/>
    <w:pPr>
      <w:spacing w:after="200" w:line="276" w:lineRule="auto"/>
      <w:ind w:left="720" w:hanging="360"/>
      <w:contextualSpacing/>
    </w:pPr>
    <w:rPr>
      <w:rFonts w:ascii="Times New Roman" w:eastAsia="Times New Roman" w:hAnsi="Times New Roman" w:cstheme="minorBidi"/>
      <w:sz w:val="26"/>
      <w:szCs w:val="22"/>
    </w:rPr>
  </w:style>
  <w:style w:type="paragraph" w:styleId="List3">
    <w:name w:val="List 3"/>
    <w:basedOn w:val="Normal"/>
    <w:uiPriority w:val="99"/>
    <w:unhideWhenUsed/>
    <w:rsid w:val="000250BC"/>
    <w:pPr>
      <w:spacing w:after="200" w:line="276" w:lineRule="auto"/>
      <w:ind w:left="1080" w:hanging="360"/>
      <w:contextualSpacing/>
    </w:pPr>
    <w:rPr>
      <w:rFonts w:ascii="Times New Roman" w:eastAsia="Times New Roman" w:hAnsi="Times New Roman" w:cstheme="minorBidi"/>
      <w:sz w:val="26"/>
      <w:szCs w:val="22"/>
    </w:rPr>
  </w:style>
  <w:style w:type="paragraph" w:styleId="ListBullet">
    <w:name w:val="List Bullet"/>
    <w:basedOn w:val="Normal"/>
    <w:uiPriority w:val="99"/>
    <w:unhideWhenUsed/>
    <w:rsid w:val="000250BC"/>
    <w:pPr>
      <w:numPr>
        <w:numId w:val="6"/>
      </w:numPr>
      <w:tabs>
        <w:tab w:val="clear" w:pos="360"/>
      </w:tabs>
      <w:spacing w:after="200" w:line="276" w:lineRule="auto"/>
      <w:ind w:left="0" w:firstLine="0"/>
      <w:contextualSpacing/>
    </w:pPr>
    <w:rPr>
      <w:rFonts w:ascii="Times New Roman" w:eastAsia="Times New Roman" w:hAnsi="Times New Roman" w:cstheme="minorBidi"/>
      <w:sz w:val="26"/>
      <w:szCs w:val="22"/>
    </w:rPr>
  </w:style>
  <w:style w:type="paragraph" w:styleId="ListBullet2">
    <w:name w:val="List Bullet 2"/>
    <w:basedOn w:val="Normal"/>
    <w:uiPriority w:val="99"/>
    <w:unhideWhenUsed/>
    <w:rsid w:val="000250BC"/>
    <w:pPr>
      <w:numPr>
        <w:numId w:val="7"/>
      </w:numPr>
      <w:tabs>
        <w:tab w:val="clear" w:pos="720"/>
      </w:tabs>
      <w:spacing w:after="200" w:line="276" w:lineRule="auto"/>
      <w:ind w:left="0" w:firstLine="0"/>
      <w:contextualSpacing/>
    </w:pPr>
    <w:rPr>
      <w:rFonts w:ascii="Times New Roman" w:eastAsia="Times New Roman" w:hAnsi="Times New Roman" w:cstheme="minorBidi"/>
      <w:sz w:val="26"/>
      <w:szCs w:val="22"/>
    </w:rPr>
  </w:style>
  <w:style w:type="paragraph" w:styleId="ListBullet3">
    <w:name w:val="List Bullet 3"/>
    <w:basedOn w:val="Normal"/>
    <w:uiPriority w:val="99"/>
    <w:unhideWhenUsed/>
    <w:rsid w:val="000250BC"/>
    <w:pPr>
      <w:numPr>
        <w:numId w:val="8"/>
      </w:numPr>
      <w:tabs>
        <w:tab w:val="clear" w:pos="1080"/>
      </w:tabs>
      <w:spacing w:after="200" w:line="276" w:lineRule="auto"/>
      <w:ind w:left="0" w:firstLine="0"/>
      <w:contextualSpacing/>
    </w:pPr>
    <w:rPr>
      <w:rFonts w:ascii="Times New Roman" w:eastAsia="Times New Roman" w:hAnsi="Times New Roman" w:cstheme="minorBidi"/>
      <w:sz w:val="26"/>
      <w:szCs w:val="22"/>
    </w:rPr>
  </w:style>
  <w:style w:type="paragraph" w:styleId="ListNumber">
    <w:name w:val="List Number"/>
    <w:basedOn w:val="Normal"/>
    <w:uiPriority w:val="99"/>
    <w:unhideWhenUsed/>
    <w:rsid w:val="000250BC"/>
    <w:pPr>
      <w:numPr>
        <w:numId w:val="10"/>
      </w:numPr>
      <w:tabs>
        <w:tab w:val="clear" w:pos="360"/>
      </w:tabs>
      <w:spacing w:after="200" w:line="276" w:lineRule="auto"/>
      <w:ind w:left="0" w:firstLine="0"/>
      <w:contextualSpacing/>
    </w:pPr>
    <w:rPr>
      <w:rFonts w:ascii="Times New Roman" w:eastAsia="Times New Roman" w:hAnsi="Times New Roman" w:cstheme="minorBidi"/>
      <w:sz w:val="26"/>
      <w:szCs w:val="22"/>
    </w:rPr>
  </w:style>
  <w:style w:type="paragraph" w:styleId="ListNumber2">
    <w:name w:val="List Number 2"/>
    <w:basedOn w:val="Normal"/>
    <w:uiPriority w:val="99"/>
    <w:unhideWhenUsed/>
    <w:rsid w:val="000250BC"/>
    <w:pPr>
      <w:numPr>
        <w:numId w:val="11"/>
      </w:numPr>
      <w:tabs>
        <w:tab w:val="clear" w:pos="720"/>
      </w:tabs>
      <w:spacing w:after="200" w:line="276" w:lineRule="auto"/>
      <w:ind w:left="0" w:firstLine="0"/>
      <w:contextualSpacing/>
    </w:pPr>
    <w:rPr>
      <w:rFonts w:ascii="Times New Roman" w:eastAsia="Times New Roman" w:hAnsi="Times New Roman" w:cstheme="minorBidi"/>
      <w:sz w:val="26"/>
      <w:szCs w:val="22"/>
    </w:rPr>
  </w:style>
  <w:style w:type="paragraph" w:styleId="ListNumber3">
    <w:name w:val="List Number 3"/>
    <w:basedOn w:val="Normal"/>
    <w:uiPriority w:val="99"/>
    <w:unhideWhenUsed/>
    <w:rsid w:val="000250BC"/>
    <w:pPr>
      <w:numPr>
        <w:numId w:val="12"/>
      </w:numPr>
      <w:tabs>
        <w:tab w:val="clear" w:pos="1080"/>
      </w:tabs>
      <w:spacing w:after="200" w:line="276" w:lineRule="auto"/>
      <w:ind w:left="0" w:firstLine="0"/>
      <w:contextualSpacing/>
    </w:pPr>
    <w:rPr>
      <w:rFonts w:ascii="Times New Roman" w:eastAsia="Times New Roman" w:hAnsi="Times New Roman" w:cstheme="minorBidi"/>
      <w:sz w:val="26"/>
      <w:szCs w:val="22"/>
    </w:rPr>
  </w:style>
  <w:style w:type="paragraph" w:styleId="ListContinue">
    <w:name w:val="List Continue"/>
    <w:basedOn w:val="Normal"/>
    <w:uiPriority w:val="99"/>
    <w:unhideWhenUsed/>
    <w:rsid w:val="000250BC"/>
    <w:pPr>
      <w:spacing w:after="120" w:line="276" w:lineRule="auto"/>
      <w:ind w:left="360"/>
      <w:contextualSpacing/>
    </w:pPr>
    <w:rPr>
      <w:rFonts w:ascii="Times New Roman" w:eastAsia="Times New Roman" w:hAnsi="Times New Roman" w:cstheme="minorBidi"/>
      <w:sz w:val="26"/>
      <w:szCs w:val="22"/>
    </w:rPr>
  </w:style>
  <w:style w:type="paragraph" w:styleId="ListContinue2">
    <w:name w:val="List Continue 2"/>
    <w:basedOn w:val="Normal"/>
    <w:uiPriority w:val="99"/>
    <w:unhideWhenUsed/>
    <w:rsid w:val="000250BC"/>
    <w:pPr>
      <w:spacing w:after="120" w:line="276" w:lineRule="auto"/>
      <w:ind w:left="720"/>
      <w:contextualSpacing/>
    </w:pPr>
    <w:rPr>
      <w:rFonts w:ascii="Times New Roman" w:eastAsia="Times New Roman" w:hAnsi="Times New Roman" w:cstheme="minorBidi"/>
      <w:sz w:val="26"/>
      <w:szCs w:val="22"/>
    </w:rPr>
  </w:style>
  <w:style w:type="paragraph" w:styleId="ListContinue3">
    <w:name w:val="List Continue 3"/>
    <w:basedOn w:val="Normal"/>
    <w:uiPriority w:val="99"/>
    <w:unhideWhenUsed/>
    <w:rsid w:val="000250BC"/>
    <w:pPr>
      <w:spacing w:after="120" w:line="276" w:lineRule="auto"/>
      <w:ind w:left="1080"/>
      <w:contextualSpacing/>
    </w:pPr>
    <w:rPr>
      <w:rFonts w:ascii="Times New Roman" w:eastAsia="Times New Roman" w:hAnsi="Times New Roman" w:cstheme="minorBidi"/>
      <w:sz w:val="26"/>
      <w:szCs w:val="22"/>
    </w:rPr>
  </w:style>
  <w:style w:type="paragraph" w:styleId="MacroText">
    <w:name w:val="macro"/>
    <w:link w:val="MacroTextChar"/>
    <w:uiPriority w:val="99"/>
    <w:unhideWhenUsed/>
    <w:rsid w:val="000250BC"/>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rPr>
  </w:style>
  <w:style w:type="character" w:customStyle="1" w:styleId="MacroTextChar">
    <w:name w:val="Macro Text Char"/>
    <w:basedOn w:val="DefaultParagraphFont"/>
    <w:link w:val="MacroText"/>
    <w:uiPriority w:val="99"/>
    <w:rsid w:val="000250BC"/>
    <w:rPr>
      <w:rFonts w:ascii="Courier" w:eastAsiaTheme="minorEastAsia" w:hAnsi="Courier"/>
    </w:rPr>
  </w:style>
  <w:style w:type="paragraph" w:styleId="Caption">
    <w:name w:val="caption"/>
    <w:basedOn w:val="Normal"/>
    <w:next w:val="Normal"/>
    <w:uiPriority w:val="35"/>
    <w:semiHidden/>
    <w:unhideWhenUsed/>
    <w:qFormat/>
    <w:rsid w:val="000250BC"/>
    <w:pPr>
      <w:spacing w:after="200"/>
    </w:pPr>
    <w:rPr>
      <w:rFonts w:ascii="Times New Roman" w:eastAsia="Times New Roman" w:hAnsi="Times New Roman" w:cstheme="minorBidi"/>
      <w:b/>
      <w:bCs/>
      <w:color w:val="5B9BD5" w:themeColor="accent1"/>
      <w:sz w:val="18"/>
      <w:szCs w:val="18"/>
    </w:rPr>
  </w:style>
  <w:style w:type="character" w:styleId="Strong">
    <w:name w:val="Strong"/>
    <w:basedOn w:val="DefaultParagraphFont"/>
    <w:uiPriority w:val="22"/>
    <w:qFormat/>
    <w:rsid w:val="000250BC"/>
    <w:rPr>
      <w:b/>
      <w:bCs/>
    </w:rPr>
  </w:style>
  <w:style w:type="character" w:styleId="Emphasis">
    <w:name w:val="Emphasis"/>
    <w:basedOn w:val="DefaultParagraphFont"/>
    <w:uiPriority w:val="20"/>
    <w:qFormat/>
    <w:rsid w:val="000250BC"/>
    <w:rPr>
      <w:i/>
      <w:iCs/>
    </w:rPr>
  </w:style>
  <w:style w:type="character" w:styleId="SubtleEmphasis">
    <w:name w:val="Subtle Emphasis"/>
    <w:basedOn w:val="DefaultParagraphFont"/>
    <w:uiPriority w:val="19"/>
    <w:qFormat/>
    <w:rsid w:val="000250BC"/>
    <w:rPr>
      <w:i/>
      <w:iCs/>
      <w:color w:val="808080" w:themeColor="text1" w:themeTint="7F"/>
    </w:rPr>
  </w:style>
  <w:style w:type="character" w:styleId="SubtleReference">
    <w:name w:val="Subtle Reference"/>
    <w:basedOn w:val="DefaultParagraphFont"/>
    <w:uiPriority w:val="31"/>
    <w:qFormat/>
    <w:rsid w:val="000250BC"/>
    <w:rPr>
      <w:smallCaps/>
      <w:color w:val="ED7D31" w:themeColor="accent2"/>
      <w:u w:val="single"/>
    </w:rPr>
  </w:style>
  <w:style w:type="character" w:styleId="BookTitle">
    <w:name w:val="Book Title"/>
    <w:basedOn w:val="DefaultParagraphFont"/>
    <w:uiPriority w:val="33"/>
    <w:qFormat/>
    <w:rsid w:val="000250BC"/>
    <w:rPr>
      <w:b/>
      <w:bCs/>
      <w:smallCaps/>
      <w:spacing w:val="5"/>
    </w:rPr>
  </w:style>
  <w:style w:type="paragraph" w:styleId="TOCHeading">
    <w:name w:val="TOC Heading"/>
    <w:basedOn w:val="Heading1"/>
    <w:next w:val="Normal"/>
    <w:uiPriority w:val="39"/>
    <w:semiHidden/>
    <w:unhideWhenUsed/>
    <w:qFormat/>
    <w:rsid w:val="000250BC"/>
    <w:pPr>
      <w:spacing w:before="480" w:after="0" w:line="276" w:lineRule="auto"/>
      <w:outlineLvl w:val="9"/>
    </w:pPr>
    <w:rPr>
      <w:b/>
      <w:bCs/>
      <w:kern w:val="0"/>
      <w:sz w:val="28"/>
      <w:szCs w:val="28"/>
    </w:rPr>
  </w:style>
  <w:style w:type="table" w:styleId="TableGrid">
    <w:name w:val="Table Grid"/>
    <w:basedOn w:val="TableNormal"/>
    <w:uiPriority w:val="59"/>
    <w:rsid w:val="000250BC"/>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0250BC"/>
    <w:rPr>
      <w:rFonts w:asciiTheme="minorHAnsi" w:eastAsiaTheme="minorEastAsia" w:hAnsiTheme="minorHAns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250BC"/>
    <w:rPr>
      <w:rFonts w:asciiTheme="minorHAnsi" w:eastAsiaTheme="minorEastAsia" w:hAnsiTheme="minorHAnsi"/>
      <w:color w:val="2E74B5" w:themeColor="accent1" w:themeShade="BF"/>
      <w:sz w:val="22"/>
      <w:szCs w:val="22"/>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0250BC"/>
    <w:rPr>
      <w:rFonts w:asciiTheme="minorHAnsi" w:eastAsiaTheme="minorEastAsia" w:hAnsiTheme="minorHAns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0250BC"/>
    <w:rPr>
      <w:rFonts w:asciiTheme="minorHAnsi" w:eastAsiaTheme="minorEastAsia" w:hAnsiTheme="minorHAns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0250BC"/>
    <w:rPr>
      <w:rFonts w:asciiTheme="minorHAnsi" w:eastAsiaTheme="minorEastAsia" w:hAnsiTheme="minorHAns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0250BC"/>
    <w:rPr>
      <w:rFonts w:asciiTheme="minorHAnsi" w:eastAsiaTheme="minorEastAsia" w:hAnsiTheme="minorHAnsi"/>
      <w:color w:val="2F5496" w:themeColor="accent5" w:themeShade="BF"/>
      <w:sz w:val="22"/>
      <w:szCs w:val="22"/>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0250BC"/>
    <w:rPr>
      <w:rFonts w:asciiTheme="minorHAnsi" w:eastAsiaTheme="minorEastAsia" w:hAnsiTheme="minorHAns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0250BC"/>
    <w:rPr>
      <w:rFonts w:asciiTheme="minorHAnsi" w:eastAsiaTheme="minorEastAsia" w:hAnsiTheme="minorHAns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250BC"/>
    <w:rPr>
      <w:rFonts w:asciiTheme="minorHAnsi" w:eastAsiaTheme="minorEastAsia" w:hAnsiTheme="minorHAnsi"/>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0250BC"/>
    <w:rPr>
      <w:rFonts w:asciiTheme="minorHAnsi" w:eastAsiaTheme="minorEastAsia" w:hAnsiTheme="minorHAns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0250BC"/>
    <w:rPr>
      <w:rFonts w:asciiTheme="minorHAnsi" w:eastAsiaTheme="minorEastAsia" w:hAnsiTheme="minorHAns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0250BC"/>
    <w:rPr>
      <w:rFonts w:asciiTheme="minorHAnsi" w:eastAsiaTheme="minorEastAsia" w:hAnsiTheme="minorHAns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0250BC"/>
    <w:rPr>
      <w:rFonts w:asciiTheme="minorHAnsi" w:eastAsiaTheme="minorEastAsia" w:hAnsiTheme="minorHAnsi"/>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0250BC"/>
    <w:rPr>
      <w:rFonts w:asciiTheme="minorHAnsi" w:eastAsiaTheme="minorEastAsia" w:hAnsiTheme="minorHAns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0250BC"/>
    <w:rPr>
      <w:rFonts w:asciiTheme="minorHAnsi" w:eastAsiaTheme="minorEastAsia" w:hAnsiTheme="minorHAns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250BC"/>
    <w:rPr>
      <w:rFonts w:asciiTheme="minorHAnsi" w:eastAsiaTheme="minorEastAsia" w:hAnsiTheme="minorHAnsi"/>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0250BC"/>
    <w:rPr>
      <w:rFonts w:asciiTheme="minorHAnsi" w:eastAsiaTheme="minorEastAsia" w:hAnsiTheme="minorHAns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0250BC"/>
    <w:rPr>
      <w:rFonts w:asciiTheme="minorHAnsi" w:eastAsiaTheme="minorEastAsia" w:hAnsiTheme="minorHAns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0250BC"/>
    <w:rPr>
      <w:rFonts w:asciiTheme="minorHAnsi" w:eastAsiaTheme="minorEastAsia" w:hAnsiTheme="minorHAns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0250BC"/>
    <w:rPr>
      <w:rFonts w:asciiTheme="minorHAnsi" w:eastAsiaTheme="minorEastAsia" w:hAnsiTheme="minorHAnsi"/>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0250BC"/>
    <w:rPr>
      <w:rFonts w:asciiTheme="minorHAnsi" w:eastAsiaTheme="minorEastAsia" w:hAnsiTheme="minorHAns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0250BC"/>
    <w:rPr>
      <w:rFonts w:asciiTheme="minorHAnsi" w:eastAsiaTheme="minorEastAsia" w:hAnsiTheme="minorHAns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250BC"/>
    <w:rPr>
      <w:rFonts w:asciiTheme="minorHAnsi" w:eastAsiaTheme="minorEastAsia" w:hAnsiTheme="minorHAnsi"/>
      <w:sz w:val="22"/>
      <w:szCs w:val="22"/>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250BC"/>
    <w:rPr>
      <w:rFonts w:asciiTheme="minorHAnsi" w:eastAsiaTheme="minorEastAsia" w:hAnsiTheme="minorHAns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250BC"/>
    <w:rPr>
      <w:rFonts w:asciiTheme="minorHAnsi" w:eastAsiaTheme="minorEastAsia" w:hAnsiTheme="minorHAns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250BC"/>
    <w:rPr>
      <w:rFonts w:asciiTheme="minorHAnsi" w:eastAsiaTheme="minorEastAsia" w:hAnsiTheme="minorHAns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250BC"/>
    <w:rPr>
      <w:rFonts w:asciiTheme="minorHAnsi" w:eastAsiaTheme="minorEastAsia" w:hAnsiTheme="minorHAnsi"/>
      <w:sz w:val="22"/>
      <w:szCs w:val="22"/>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250BC"/>
    <w:rPr>
      <w:rFonts w:asciiTheme="minorHAnsi" w:eastAsiaTheme="minorEastAsia" w:hAnsiTheme="minorHAns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250BC"/>
    <w:rPr>
      <w:rFonts w:asciiTheme="minorHAnsi" w:eastAsiaTheme="minorEastAsia" w:hAnsiTheme="minorHAns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250BC"/>
    <w:rPr>
      <w:rFonts w:asciiTheme="minorHAnsi" w:eastAsiaTheme="minorEastAsia" w:hAnsiTheme="minorHAns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250BC"/>
    <w:rPr>
      <w:rFonts w:asciiTheme="minorHAnsi" w:eastAsiaTheme="minorEastAsia" w:hAnsiTheme="minorHAns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250BC"/>
    <w:rPr>
      <w:rFonts w:asciiTheme="minorHAnsi" w:eastAsiaTheme="minorEastAsia" w:hAnsiTheme="minorHAns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250BC"/>
    <w:rPr>
      <w:rFonts w:asciiTheme="minorHAnsi" w:eastAsiaTheme="minorEastAsia" w:hAnsiTheme="minorHAns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250BC"/>
    <w:rPr>
      <w:rFonts w:asciiTheme="minorHAnsi" w:eastAsiaTheme="minorEastAsia" w:hAnsiTheme="minorHAns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250BC"/>
    <w:rPr>
      <w:rFonts w:asciiTheme="minorHAnsi" w:eastAsiaTheme="minorEastAsia" w:hAnsiTheme="minorHAns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250BC"/>
    <w:rPr>
      <w:rFonts w:asciiTheme="minorHAnsi" w:eastAsiaTheme="minorEastAsia" w:hAnsiTheme="minorHAns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250BC"/>
    <w:rPr>
      <w:rFonts w:asciiTheme="minorHAnsi" w:eastAsiaTheme="minorEastAsia" w:hAnsiTheme="minorHAnsi"/>
      <w:color w:val="000000" w:themeColor="text1"/>
      <w:sz w:val="22"/>
      <w:szCs w:val="22"/>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0250BC"/>
    <w:rPr>
      <w:rFonts w:asciiTheme="minorHAnsi" w:eastAsiaTheme="minorEastAsia" w:hAnsiTheme="minorHAns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0250BC"/>
    <w:rPr>
      <w:rFonts w:asciiTheme="minorHAnsi" w:eastAsiaTheme="minorEastAsia" w:hAnsiTheme="minorHAns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0250BC"/>
    <w:rPr>
      <w:rFonts w:asciiTheme="minorHAnsi" w:eastAsiaTheme="minorEastAsia" w:hAnsiTheme="minorHAns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0250BC"/>
    <w:rPr>
      <w:rFonts w:asciiTheme="minorHAnsi" w:eastAsiaTheme="minorEastAsia" w:hAnsiTheme="minorHAnsi"/>
      <w:color w:val="000000" w:themeColor="text1"/>
      <w:sz w:val="22"/>
      <w:szCs w:val="22"/>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0250BC"/>
    <w:rPr>
      <w:rFonts w:asciiTheme="minorHAnsi" w:eastAsiaTheme="minorEastAsia" w:hAnsiTheme="minorHAns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250BC"/>
    <w:rPr>
      <w:rFonts w:asciiTheme="minorHAnsi" w:eastAsiaTheme="minorEastAsia" w:hAnsiTheme="minorHAns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250BC"/>
    <w:rPr>
      <w:rFonts w:asciiTheme="minorHAnsi" w:eastAsiaTheme="minorEastAsia" w:hAnsiTheme="minorHAnsi"/>
      <w:sz w:val="22"/>
      <w:szCs w:val="22"/>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0250BC"/>
    <w:rPr>
      <w:rFonts w:asciiTheme="minorHAnsi" w:eastAsiaTheme="minorEastAsia" w:hAnsiTheme="minorHAns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0250BC"/>
    <w:rPr>
      <w:rFonts w:asciiTheme="minorHAnsi" w:eastAsiaTheme="minorEastAsia" w:hAnsiTheme="minorHAns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0250BC"/>
    <w:rPr>
      <w:rFonts w:asciiTheme="minorHAnsi" w:eastAsiaTheme="minorEastAsia" w:hAnsiTheme="minorHAns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0250BC"/>
    <w:rPr>
      <w:rFonts w:asciiTheme="minorHAnsi" w:eastAsiaTheme="minorEastAsia" w:hAnsiTheme="minorHAnsi"/>
      <w:sz w:val="22"/>
      <w:szCs w:val="22"/>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0250BC"/>
    <w:rPr>
      <w:rFonts w:asciiTheme="minorHAnsi" w:eastAsiaTheme="minorEastAsia" w:hAnsiTheme="minorHAns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250BC"/>
    <w:rPr>
      <w:rFonts w:asciiTheme="minorHAnsi" w:eastAsiaTheme="minorEastAsia" w:hAnsiTheme="minorHAns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250BC"/>
    <w:rPr>
      <w:rFonts w:asciiTheme="minorHAnsi" w:eastAsiaTheme="minorEastAsia" w:hAnsiTheme="minorHAns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0250BC"/>
    <w:rPr>
      <w:rFonts w:asciiTheme="minorHAnsi" w:eastAsiaTheme="minorEastAsia" w:hAnsiTheme="minorHAns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0250BC"/>
    <w:rPr>
      <w:rFonts w:asciiTheme="minorHAnsi" w:eastAsiaTheme="minorEastAsia" w:hAnsiTheme="minorHAns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0250BC"/>
    <w:rPr>
      <w:rFonts w:asciiTheme="minorHAnsi" w:eastAsiaTheme="minorEastAsia" w:hAnsiTheme="minorHAns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0250BC"/>
    <w:rPr>
      <w:rFonts w:asciiTheme="minorHAnsi" w:eastAsiaTheme="minorEastAsia" w:hAnsiTheme="minorHAns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0250BC"/>
    <w:rPr>
      <w:rFonts w:asciiTheme="minorHAnsi" w:eastAsiaTheme="minorEastAsia" w:hAnsiTheme="minorHAns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0250BC"/>
    <w:rPr>
      <w:rFonts w:asciiTheme="minorHAnsi" w:eastAsiaTheme="minorEastAsia" w:hAnsiTheme="minorHAns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250BC"/>
    <w:rPr>
      <w:rFonts w:asciiTheme="minorHAnsi" w:eastAsiaTheme="minorEastAsia" w:hAnsiTheme="minorHAnsi"/>
      <w:color w:val="FFFFFF" w:themeColor="background1"/>
      <w:sz w:val="22"/>
      <w:szCs w:val="22"/>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0250BC"/>
    <w:rPr>
      <w:rFonts w:asciiTheme="minorHAnsi" w:eastAsiaTheme="minorEastAsia" w:hAnsiTheme="minorHAns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0250BC"/>
    <w:rPr>
      <w:rFonts w:asciiTheme="minorHAnsi" w:eastAsiaTheme="minorEastAsia" w:hAnsiTheme="minorHAns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0250BC"/>
    <w:rPr>
      <w:rFonts w:asciiTheme="minorHAnsi" w:eastAsiaTheme="minorEastAsia" w:hAnsiTheme="minorHAns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0250BC"/>
    <w:rPr>
      <w:rFonts w:asciiTheme="minorHAnsi" w:eastAsiaTheme="minorEastAsia" w:hAnsiTheme="minorHAnsi"/>
      <w:color w:val="FFFFFF" w:themeColor="background1"/>
      <w:sz w:val="22"/>
      <w:szCs w:val="22"/>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0250BC"/>
    <w:rPr>
      <w:rFonts w:asciiTheme="minorHAnsi" w:eastAsiaTheme="minorEastAsia" w:hAnsiTheme="minorHAns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0250BC"/>
    <w:rPr>
      <w:rFonts w:asciiTheme="minorHAnsi" w:eastAsiaTheme="minorEastAsia" w:hAnsiTheme="minorHAns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250BC"/>
    <w:rPr>
      <w:rFonts w:asciiTheme="minorHAnsi" w:eastAsiaTheme="minorEastAsia" w:hAnsiTheme="minorHAnsi"/>
      <w:color w:val="000000" w:themeColor="text1"/>
      <w:sz w:val="22"/>
      <w:szCs w:val="22"/>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250BC"/>
    <w:rPr>
      <w:rFonts w:asciiTheme="minorHAnsi" w:eastAsiaTheme="minorEastAsia" w:hAnsiTheme="minorHAns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250BC"/>
    <w:rPr>
      <w:rFonts w:asciiTheme="minorHAnsi" w:eastAsiaTheme="minorEastAsia" w:hAnsiTheme="minorHAns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0250BC"/>
    <w:rPr>
      <w:rFonts w:asciiTheme="minorHAnsi" w:eastAsiaTheme="minorEastAsia" w:hAnsiTheme="minorHAns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250BC"/>
    <w:rPr>
      <w:rFonts w:asciiTheme="minorHAnsi" w:eastAsiaTheme="minorEastAsia" w:hAnsiTheme="minorHAnsi"/>
      <w:color w:val="000000" w:themeColor="text1"/>
      <w:sz w:val="22"/>
      <w:szCs w:val="22"/>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250BC"/>
    <w:rPr>
      <w:rFonts w:asciiTheme="minorHAnsi" w:eastAsiaTheme="minorEastAsia" w:hAnsiTheme="minorHAnsi"/>
      <w:color w:val="000000" w:themeColor="text1"/>
      <w:sz w:val="22"/>
      <w:szCs w:val="22"/>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250BC"/>
    <w:rPr>
      <w:rFonts w:asciiTheme="minorHAnsi" w:eastAsiaTheme="minorEastAsia" w:hAnsiTheme="minorHAns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250BC"/>
    <w:rPr>
      <w:rFonts w:asciiTheme="minorHAnsi" w:eastAsiaTheme="minorEastAsia" w:hAnsiTheme="minorHAnsi"/>
      <w:color w:val="000000" w:themeColor="text1"/>
      <w:sz w:val="22"/>
      <w:szCs w:val="22"/>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0250BC"/>
    <w:rPr>
      <w:rFonts w:asciiTheme="minorHAnsi" w:eastAsiaTheme="minorEastAsia" w:hAnsiTheme="minorHAns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0250BC"/>
    <w:rPr>
      <w:rFonts w:asciiTheme="minorHAnsi" w:eastAsiaTheme="minorEastAsia" w:hAnsiTheme="minorHAns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0250BC"/>
    <w:rPr>
      <w:rFonts w:asciiTheme="minorHAnsi" w:eastAsiaTheme="minorEastAsia" w:hAnsiTheme="minorHAns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0250BC"/>
    <w:rPr>
      <w:rFonts w:asciiTheme="minorHAnsi" w:eastAsiaTheme="minorEastAsia" w:hAnsiTheme="minorHAnsi"/>
      <w:color w:val="000000" w:themeColor="text1"/>
      <w:sz w:val="22"/>
      <w:szCs w:val="22"/>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0250BC"/>
    <w:rPr>
      <w:rFonts w:asciiTheme="minorHAnsi" w:eastAsiaTheme="minorEastAsia" w:hAnsiTheme="minorHAns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0250BC"/>
    <w:rPr>
      <w:rFonts w:asciiTheme="minorHAnsi" w:eastAsiaTheme="minorEastAsia" w:hAnsiTheme="minorHAns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250BC"/>
    <w:rPr>
      <w:rFonts w:asciiTheme="minorHAnsi" w:eastAsiaTheme="minorEastAsia" w:hAnsiTheme="minorHAns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0250BC"/>
    <w:rPr>
      <w:rFonts w:asciiTheme="minorHAnsi" w:eastAsiaTheme="minorEastAsia" w:hAnsiTheme="minorHAns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0250BC"/>
    <w:rPr>
      <w:rFonts w:asciiTheme="minorHAnsi" w:eastAsiaTheme="minorEastAsia" w:hAnsiTheme="minorHAns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0250BC"/>
    <w:rPr>
      <w:rFonts w:asciiTheme="minorHAnsi" w:eastAsiaTheme="minorEastAsia" w:hAnsiTheme="minorHAns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0250BC"/>
    <w:rPr>
      <w:rFonts w:asciiTheme="minorHAnsi" w:eastAsiaTheme="minorEastAsia" w:hAnsiTheme="minorHAns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0250BC"/>
    <w:rPr>
      <w:rFonts w:asciiTheme="minorHAnsi" w:eastAsiaTheme="minorEastAsia" w:hAnsiTheme="minorHAns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86A"/>
    <w:rPr>
      <w:rFonts w:ascii="Calibri" w:eastAsia="Calibri" w:hAnsi="Calibri" w:cs="Arial"/>
    </w:rPr>
  </w:style>
  <w:style w:type="paragraph" w:styleId="Heading1">
    <w:name w:val="heading 1"/>
    <w:basedOn w:val="Normal"/>
    <w:next w:val="Normal"/>
    <w:link w:val="Heading1Char"/>
    <w:uiPriority w:val="9"/>
    <w:qFormat/>
    <w:rsid w:val="0057304E"/>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rPr>
  </w:style>
  <w:style w:type="paragraph" w:styleId="Heading2">
    <w:name w:val="heading 2"/>
    <w:basedOn w:val="Normal"/>
    <w:next w:val="Normal"/>
    <w:link w:val="Heading2Char"/>
    <w:uiPriority w:val="9"/>
    <w:unhideWhenUsed/>
    <w:qFormat/>
    <w:rsid w:val="0057304E"/>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rPr>
  </w:style>
  <w:style w:type="paragraph" w:styleId="Heading3">
    <w:name w:val="heading 3"/>
    <w:basedOn w:val="Normal"/>
    <w:next w:val="Normal"/>
    <w:link w:val="Heading3Char"/>
    <w:uiPriority w:val="9"/>
    <w:unhideWhenUsed/>
    <w:qFormat/>
    <w:rsid w:val="0057304E"/>
    <w:pPr>
      <w:keepNext/>
      <w:keepLines/>
      <w:spacing w:before="160" w:after="80" w:line="259" w:lineRule="auto"/>
      <w:outlineLvl w:val="2"/>
    </w:pPr>
    <w:rPr>
      <w:rFonts w:asciiTheme="minorHAnsi" w:eastAsiaTheme="majorEastAsia" w:hAnsiTheme="minorHAnsi" w:cstheme="majorBidi"/>
      <w:color w:val="2E74B5" w:themeColor="accent1" w:themeShade="BF"/>
      <w:kern w:val="2"/>
      <w:sz w:val="28"/>
      <w:szCs w:val="28"/>
    </w:rPr>
  </w:style>
  <w:style w:type="paragraph" w:styleId="Heading4">
    <w:name w:val="heading 4"/>
    <w:basedOn w:val="Normal"/>
    <w:next w:val="Normal"/>
    <w:link w:val="Heading4Char"/>
    <w:uiPriority w:val="9"/>
    <w:semiHidden/>
    <w:unhideWhenUsed/>
    <w:qFormat/>
    <w:rsid w:val="0057304E"/>
    <w:pPr>
      <w:keepNext/>
      <w:keepLines/>
      <w:spacing w:before="80" w:after="40" w:line="259" w:lineRule="auto"/>
      <w:outlineLvl w:val="3"/>
    </w:pPr>
    <w:rPr>
      <w:rFonts w:asciiTheme="minorHAnsi" w:eastAsiaTheme="majorEastAsia" w:hAnsiTheme="minorHAnsi" w:cstheme="majorBidi"/>
      <w:i/>
      <w:iCs/>
      <w:color w:val="2E74B5" w:themeColor="accent1" w:themeShade="BF"/>
      <w:kern w:val="2"/>
      <w:sz w:val="28"/>
      <w:szCs w:val="22"/>
    </w:rPr>
  </w:style>
  <w:style w:type="paragraph" w:styleId="Heading5">
    <w:name w:val="heading 5"/>
    <w:basedOn w:val="Normal"/>
    <w:next w:val="Normal"/>
    <w:link w:val="Heading5Char"/>
    <w:uiPriority w:val="9"/>
    <w:semiHidden/>
    <w:unhideWhenUsed/>
    <w:qFormat/>
    <w:rsid w:val="0057304E"/>
    <w:pPr>
      <w:keepNext/>
      <w:keepLines/>
      <w:spacing w:before="80" w:after="40" w:line="259" w:lineRule="auto"/>
      <w:outlineLvl w:val="4"/>
    </w:pPr>
    <w:rPr>
      <w:rFonts w:asciiTheme="minorHAnsi" w:eastAsiaTheme="majorEastAsia" w:hAnsiTheme="minorHAnsi" w:cstheme="majorBidi"/>
      <w:color w:val="2E74B5" w:themeColor="accent1" w:themeShade="BF"/>
      <w:kern w:val="2"/>
      <w:sz w:val="28"/>
      <w:szCs w:val="22"/>
    </w:rPr>
  </w:style>
  <w:style w:type="paragraph" w:styleId="Heading6">
    <w:name w:val="heading 6"/>
    <w:basedOn w:val="Normal"/>
    <w:next w:val="Normal"/>
    <w:link w:val="Heading6Char"/>
    <w:uiPriority w:val="9"/>
    <w:semiHidden/>
    <w:unhideWhenUsed/>
    <w:qFormat/>
    <w:rsid w:val="0057304E"/>
    <w:pPr>
      <w:keepNext/>
      <w:keepLines/>
      <w:spacing w:before="40" w:line="259" w:lineRule="auto"/>
      <w:outlineLvl w:val="5"/>
    </w:pPr>
    <w:rPr>
      <w:rFonts w:asciiTheme="minorHAnsi" w:eastAsiaTheme="majorEastAsia" w:hAnsiTheme="minorHAnsi" w:cstheme="majorBidi"/>
      <w:i/>
      <w:iCs/>
      <w:color w:val="595959" w:themeColor="text1" w:themeTint="A6"/>
      <w:kern w:val="2"/>
      <w:sz w:val="28"/>
      <w:szCs w:val="22"/>
    </w:rPr>
  </w:style>
  <w:style w:type="paragraph" w:styleId="Heading7">
    <w:name w:val="heading 7"/>
    <w:basedOn w:val="Normal"/>
    <w:next w:val="Normal"/>
    <w:link w:val="Heading7Char"/>
    <w:uiPriority w:val="9"/>
    <w:semiHidden/>
    <w:unhideWhenUsed/>
    <w:qFormat/>
    <w:rsid w:val="0057304E"/>
    <w:pPr>
      <w:keepNext/>
      <w:keepLines/>
      <w:spacing w:before="40" w:line="259" w:lineRule="auto"/>
      <w:outlineLvl w:val="6"/>
    </w:pPr>
    <w:rPr>
      <w:rFonts w:asciiTheme="minorHAnsi" w:eastAsiaTheme="majorEastAsia" w:hAnsiTheme="minorHAnsi" w:cstheme="majorBidi"/>
      <w:color w:val="595959" w:themeColor="text1" w:themeTint="A6"/>
      <w:kern w:val="2"/>
      <w:sz w:val="28"/>
      <w:szCs w:val="22"/>
    </w:rPr>
  </w:style>
  <w:style w:type="paragraph" w:styleId="Heading8">
    <w:name w:val="heading 8"/>
    <w:basedOn w:val="Normal"/>
    <w:next w:val="Normal"/>
    <w:link w:val="Heading8Char"/>
    <w:uiPriority w:val="9"/>
    <w:semiHidden/>
    <w:unhideWhenUsed/>
    <w:qFormat/>
    <w:rsid w:val="0057304E"/>
    <w:pPr>
      <w:keepNext/>
      <w:keepLines/>
      <w:spacing w:line="259" w:lineRule="auto"/>
      <w:outlineLvl w:val="7"/>
    </w:pPr>
    <w:rPr>
      <w:rFonts w:asciiTheme="minorHAnsi" w:eastAsiaTheme="majorEastAsia" w:hAnsiTheme="minorHAnsi" w:cstheme="majorBidi"/>
      <w:i/>
      <w:iCs/>
      <w:color w:val="272727" w:themeColor="text1" w:themeTint="D8"/>
      <w:kern w:val="2"/>
      <w:sz w:val="28"/>
      <w:szCs w:val="22"/>
    </w:rPr>
  </w:style>
  <w:style w:type="paragraph" w:styleId="Heading9">
    <w:name w:val="heading 9"/>
    <w:basedOn w:val="Normal"/>
    <w:next w:val="Normal"/>
    <w:link w:val="Heading9Char"/>
    <w:uiPriority w:val="9"/>
    <w:semiHidden/>
    <w:unhideWhenUsed/>
    <w:qFormat/>
    <w:rsid w:val="0057304E"/>
    <w:pPr>
      <w:keepNext/>
      <w:keepLines/>
      <w:spacing w:line="259" w:lineRule="auto"/>
      <w:outlineLvl w:val="8"/>
    </w:pPr>
    <w:rPr>
      <w:rFonts w:asciiTheme="minorHAnsi" w:eastAsiaTheme="majorEastAsia" w:hAnsiTheme="minorHAnsi" w:cstheme="majorBidi"/>
      <w:color w:val="272727" w:themeColor="text1" w:themeTint="D8"/>
      <w:kern w:val="2"/>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EF386A"/>
    <w:rPr>
      <w:rFonts w:ascii="Segoe UI" w:hAnsi="Segoe UI" w:cs="Segoe UI"/>
      <w:sz w:val="18"/>
      <w:szCs w:val="18"/>
    </w:rPr>
  </w:style>
  <w:style w:type="paragraph" w:styleId="Footer">
    <w:name w:val="footer"/>
    <w:basedOn w:val="Normal"/>
    <w:link w:val="FooterChar"/>
    <w:uiPriority w:val="99"/>
    <w:unhideWhenUsed/>
    <w:qFormat/>
    <w:rsid w:val="00EF386A"/>
    <w:pPr>
      <w:tabs>
        <w:tab w:val="center" w:pos="4680"/>
        <w:tab w:val="right" w:pos="9360"/>
      </w:tabs>
    </w:pPr>
  </w:style>
  <w:style w:type="paragraph" w:styleId="Header">
    <w:name w:val="header"/>
    <w:basedOn w:val="Normal"/>
    <w:link w:val="HeaderChar"/>
    <w:uiPriority w:val="99"/>
    <w:unhideWhenUsed/>
    <w:qFormat/>
    <w:rsid w:val="00EF386A"/>
    <w:pPr>
      <w:tabs>
        <w:tab w:val="center" w:pos="4680"/>
        <w:tab w:val="right" w:pos="9360"/>
      </w:tabs>
    </w:pPr>
  </w:style>
  <w:style w:type="paragraph" w:styleId="NormalWeb">
    <w:name w:val="Normal (Web)"/>
    <w:qFormat/>
    <w:rsid w:val="00EF386A"/>
    <w:pPr>
      <w:spacing w:beforeAutospacing="1" w:afterAutospacing="1"/>
    </w:pPr>
    <w:rPr>
      <w:rFonts w:eastAsia="SimSun" w:cs="Times New Roman"/>
      <w:sz w:val="24"/>
      <w:szCs w:val="24"/>
      <w:lang w:eastAsia="zh-CN"/>
    </w:rPr>
  </w:style>
  <w:style w:type="character" w:customStyle="1" w:styleId="HeaderChar">
    <w:name w:val="Header Char"/>
    <w:basedOn w:val="DefaultParagraphFont"/>
    <w:link w:val="Header"/>
    <w:uiPriority w:val="99"/>
    <w:qFormat/>
    <w:rsid w:val="00EF386A"/>
    <w:rPr>
      <w:rFonts w:ascii="Calibri" w:eastAsia="Calibri" w:hAnsi="Calibri" w:cs="Arial"/>
      <w:sz w:val="20"/>
      <w:szCs w:val="20"/>
    </w:rPr>
  </w:style>
  <w:style w:type="character" w:customStyle="1" w:styleId="FooterChar">
    <w:name w:val="Footer Char"/>
    <w:basedOn w:val="DefaultParagraphFont"/>
    <w:link w:val="Footer"/>
    <w:uiPriority w:val="99"/>
    <w:qFormat/>
    <w:rsid w:val="00EF386A"/>
    <w:rPr>
      <w:rFonts w:ascii="Calibri" w:eastAsia="Calibri" w:hAnsi="Calibri" w:cs="Arial"/>
      <w:sz w:val="20"/>
      <w:szCs w:val="20"/>
    </w:rPr>
  </w:style>
  <w:style w:type="paragraph" w:styleId="ListParagraph">
    <w:name w:val="List Paragraph"/>
    <w:basedOn w:val="Normal"/>
    <w:uiPriority w:val="34"/>
    <w:qFormat/>
    <w:rsid w:val="00EF386A"/>
    <w:pPr>
      <w:ind w:left="720"/>
      <w:contextualSpacing/>
    </w:pPr>
  </w:style>
  <w:style w:type="paragraph" w:styleId="NoSpacing">
    <w:name w:val="No Spacing"/>
    <w:uiPriority w:val="1"/>
    <w:qFormat/>
    <w:rsid w:val="00EF386A"/>
    <w:rPr>
      <w:rFonts w:ascii="Calibri" w:eastAsia="Calibri" w:hAnsi="Calibri" w:cs="Arial"/>
    </w:rPr>
  </w:style>
  <w:style w:type="character" w:customStyle="1" w:styleId="BalloonTextChar">
    <w:name w:val="Balloon Text Char"/>
    <w:basedOn w:val="DefaultParagraphFont"/>
    <w:link w:val="BalloonText"/>
    <w:uiPriority w:val="99"/>
    <w:semiHidden/>
    <w:qFormat/>
    <w:rsid w:val="00EF386A"/>
    <w:rPr>
      <w:rFonts w:ascii="Segoe UI" w:eastAsia="Calibri" w:hAnsi="Segoe UI" w:cs="Segoe UI"/>
      <w:sz w:val="18"/>
      <w:szCs w:val="18"/>
    </w:rPr>
  </w:style>
  <w:style w:type="character" w:customStyle="1" w:styleId="BodyTextChar">
    <w:name w:val="Body Text Char"/>
    <w:basedOn w:val="DefaultParagraphFont"/>
    <w:link w:val="BodyText"/>
    <w:uiPriority w:val="99"/>
    <w:rsid w:val="002E0693"/>
    <w:rPr>
      <w:rFonts w:eastAsia="Times New Roman" w:cs="Times New Roman"/>
      <w:sz w:val="26"/>
      <w:szCs w:val="26"/>
    </w:rPr>
  </w:style>
  <w:style w:type="paragraph" w:styleId="BodyText">
    <w:name w:val="Body Text"/>
    <w:basedOn w:val="Normal"/>
    <w:link w:val="BodyTextChar"/>
    <w:uiPriority w:val="99"/>
    <w:qFormat/>
    <w:rsid w:val="002E0693"/>
    <w:pPr>
      <w:widowControl w:val="0"/>
      <w:spacing w:after="100" w:line="257" w:lineRule="auto"/>
      <w:ind w:firstLine="400"/>
    </w:pPr>
    <w:rPr>
      <w:rFonts w:ascii="Times New Roman" w:eastAsia="Times New Roman" w:hAnsi="Times New Roman" w:cs="Times New Roman"/>
      <w:sz w:val="26"/>
      <w:szCs w:val="26"/>
    </w:rPr>
  </w:style>
  <w:style w:type="character" w:customStyle="1" w:styleId="BodyTextChar1">
    <w:name w:val="Body Text Char1"/>
    <w:basedOn w:val="DefaultParagraphFont"/>
    <w:uiPriority w:val="99"/>
    <w:semiHidden/>
    <w:rsid w:val="002E0693"/>
    <w:rPr>
      <w:rFonts w:ascii="Calibri" w:eastAsia="Calibri" w:hAnsi="Calibri" w:cs="Arial"/>
    </w:rPr>
  </w:style>
  <w:style w:type="character" w:customStyle="1" w:styleId="fontstyle01">
    <w:name w:val="fontstyle01"/>
    <w:rsid w:val="005453E5"/>
    <w:rPr>
      <w:rFonts w:ascii="Times New Roman" w:hAnsi="Times New Roman" w:cs="Times New Roman" w:hint="default"/>
      <w:b w:val="0"/>
      <w:bCs w:val="0"/>
      <w:i/>
      <w:iCs/>
      <w:color w:val="000000"/>
      <w:sz w:val="28"/>
      <w:szCs w:val="28"/>
    </w:rPr>
  </w:style>
  <w:style w:type="character" w:customStyle="1" w:styleId="Bodytext2">
    <w:name w:val="Body text (2)_"/>
    <w:link w:val="Bodytext20"/>
    <w:rsid w:val="005B2728"/>
    <w:rPr>
      <w:sz w:val="26"/>
      <w:szCs w:val="26"/>
      <w:shd w:val="clear" w:color="auto" w:fill="FFFFFF"/>
    </w:rPr>
  </w:style>
  <w:style w:type="paragraph" w:customStyle="1" w:styleId="Bodytext20">
    <w:name w:val="Body text (2)"/>
    <w:basedOn w:val="Normal"/>
    <w:link w:val="Bodytext2"/>
    <w:rsid w:val="005B2728"/>
    <w:pPr>
      <w:widowControl w:val="0"/>
      <w:shd w:val="clear" w:color="auto" w:fill="FFFFFF"/>
      <w:spacing w:line="0" w:lineRule="atLeast"/>
    </w:pPr>
    <w:rPr>
      <w:rFonts w:ascii="Times New Roman" w:eastAsiaTheme="minorHAnsi" w:hAnsi="Times New Roman" w:cstheme="minorBidi"/>
      <w:sz w:val="26"/>
      <w:szCs w:val="26"/>
    </w:rPr>
  </w:style>
  <w:style w:type="character" w:customStyle="1" w:styleId="Heading1Char">
    <w:name w:val="Heading 1 Char"/>
    <w:basedOn w:val="DefaultParagraphFont"/>
    <w:link w:val="Heading1"/>
    <w:uiPriority w:val="9"/>
    <w:rsid w:val="0057304E"/>
    <w:rPr>
      <w:rFonts w:asciiTheme="majorHAnsi" w:eastAsiaTheme="majorEastAsia" w:hAnsiTheme="majorHAnsi" w:cstheme="majorBidi"/>
      <w:color w:val="2E74B5" w:themeColor="accent1" w:themeShade="BF"/>
      <w:kern w:val="2"/>
      <w:sz w:val="40"/>
      <w:szCs w:val="40"/>
    </w:rPr>
  </w:style>
  <w:style w:type="character" w:customStyle="1" w:styleId="Heading2Char">
    <w:name w:val="Heading 2 Char"/>
    <w:basedOn w:val="DefaultParagraphFont"/>
    <w:link w:val="Heading2"/>
    <w:uiPriority w:val="9"/>
    <w:rsid w:val="0057304E"/>
    <w:rPr>
      <w:rFonts w:asciiTheme="majorHAnsi" w:eastAsiaTheme="majorEastAsia" w:hAnsiTheme="majorHAnsi" w:cstheme="majorBidi"/>
      <w:color w:val="2E74B5" w:themeColor="accent1" w:themeShade="BF"/>
      <w:kern w:val="2"/>
      <w:sz w:val="32"/>
      <w:szCs w:val="32"/>
    </w:rPr>
  </w:style>
  <w:style w:type="character" w:customStyle="1" w:styleId="Heading3Char">
    <w:name w:val="Heading 3 Char"/>
    <w:basedOn w:val="DefaultParagraphFont"/>
    <w:link w:val="Heading3"/>
    <w:uiPriority w:val="9"/>
    <w:rsid w:val="0057304E"/>
    <w:rPr>
      <w:rFonts w:asciiTheme="minorHAnsi" w:eastAsiaTheme="majorEastAsia" w:hAnsiTheme="minorHAnsi" w:cstheme="majorBidi"/>
      <w:color w:val="2E74B5" w:themeColor="accent1" w:themeShade="BF"/>
      <w:kern w:val="2"/>
      <w:sz w:val="28"/>
      <w:szCs w:val="28"/>
    </w:rPr>
  </w:style>
  <w:style w:type="character" w:customStyle="1" w:styleId="Heading4Char">
    <w:name w:val="Heading 4 Char"/>
    <w:basedOn w:val="DefaultParagraphFont"/>
    <w:link w:val="Heading4"/>
    <w:uiPriority w:val="9"/>
    <w:semiHidden/>
    <w:rsid w:val="0057304E"/>
    <w:rPr>
      <w:rFonts w:asciiTheme="minorHAnsi" w:eastAsiaTheme="majorEastAsia" w:hAnsiTheme="minorHAnsi" w:cstheme="majorBidi"/>
      <w:i/>
      <w:iCs/>
      <w:color w:val="2E74B5" w:themeColor="accent1" w:themeShade="BF"/>
      <w:kern w:val="2"/>
      <w:sz w:val="28"/>
      <w:szCs w:val="22"/>
    </w:rPr>
  </w:style>
  <w:style w:type="character" w:customStyle="1" w:styleId="Heading5Char">
    <w:name w:val="Heading 5 Char"/>
    <w:basedOn w:val="DefaultParagraphFont"/>
    <w:link w:val="Heading5"/>
    <w:uiPriority w:val="9"/>
    <w:semiHidden/>
    <w:rsid w:val="0057304E"/>
    <w:rPr>
      <w:rFonts w:asciiTheme="minorHAnsi" w:eastAsiaTheme="majorEastAsia" w:hAnsiTheme="minorHAnsi" w:cstheme="majorBidi"/>
      <w:color w:val="2E74B5" w:themeColor="accent1" w:themeShade="BF"/>
      <w:kern w:val="2"/>
      <w:sz w:val="28"/>
      <w:szCs w:val="22"/>
    </w:rPr>
  </w:style>
  <w:style w:type="character" w:customStyle="1" w:styleId="Heading6Char">
    <w:name w:val="Heading 6 Char"/>
    <w:basedOn w:val="DefaultParagraphFont"/>
    <w:link w:val="Heading6"/>
    <w:uiPriority w:val="9"/>
    <w:semiHidden/>
    <w:rsid w:val="0057304E"/>
    <w:rPr>
      <w:rFonts w:asciiTheme="minorHAnsi" w:eastAsiaTheme="majorEastAsia" w:hAnsiTheme="minorHAnsi" w:cstheme="majorBidi"/>
      <w:i/>
      <w:iCs/>
      <w:color w:val="595959" w:themeColor="text1" w:themeTint="A6"/>
      <w:kern w:val="2"/>
      <w:sz w:val="28"/>
      <w:szCs w:val="22"/>
    </w:rPr>
  </w:style>
  <w:style w:type="character" w:customStyle="1" w:styleId="Heading7Char">
    <w:name w:val="Heading 7 Char"/>
    <w:basedOn w:val="DefaultParagraphFont"/>
    <w:link w:val="Heading7"/>
    <w:uiPriority w:val="9"/>
    <w:semiHidden/>
    <w:rsid w:val="0057304E"/>
    <w:rPr>
      <w:rFonts w:asciiTheme="minorHAnsi" w:eastAsiaTheme="majorEastAsia" w:hAnsiTheme="minorHAnsi" w:cstheme="majorBidi"/>
      <w:color w:val="595959" w:themeColor="text1" w:themeTint="A6"/>
      <w:kern w:val="2"/>
      <w:sz w:val="28"/>
      <w:szCs w:val="22"/>
    </w:rPr>
  </w:style>
  <w:style w:type="character" w:customStyle="1" w:styleId="Heading8Char">
    <w:name w:val="Heading 8 Char"/>
    <w:basedOn w:val="DefaultParagraphFont"/>
    <w:link w:val="Heading8"/>
    <w:uiPriority w:val="9"/>
    <w:semiHidden/>
    <w:rsid w:val="0057304E"/>
    <w:rPr>
      <w:rFonts w:asciiTheme="minorHAnsi" w:eastAsiaTheme="majorEastAsia" w:hAnsiTheme="minorHAnsi" w:cstheme="majorBidi"/>
      <w:i/>
      <w:iCs/>
      <w:color w:val="272727" w:themeColor="text1" w:themeTint="D8"/>
      <w:kern w:val="2"/>
      <w:sz w:val="28"/>
      <w:szCs w:val="22"/>
    </w:rPr>
  </w:style>
  <w:style w:type="character" w:customStyle="1" w:styleId="Heading9Char">
    <w:name w:val="Heading 9 Char"/>
    <w:basedOn w:val="DefaultParagraphFont"/>
    <w:link w:val="Heading9"/>
    <w:uiPriority w:val="9"/>
    <w:semiHidden/>
    <w:rsid w:val="0057304E"/>
    <w:rPr>
      <w:rFonts w:asciiTheme="minorHAnsi" w:eastAsiaTheme="majorEastAsia" w:hAnsiTheme="minorHAnsi" w:cstheme="majorBidi"/>
      <w:color w:val="272727" w:themeColor="text1" w:themeTint="D8"/>
      <w:kern w:val="2"/>
      <w:sz w:val="28"/>
      <w:szCs w:val="22"/>
    </w:rPr>
  </w:style>
  <w:style w:type="paragraph" w:styleId="Title">
    <w:name w:val="Title"/>
    <w:basedOn w:val="Normal"/>
    <w:next w:val="Normal"/>
    <w:link w:val="TitleChar"/>
    <w:uiPriority w:val="10"/>
    <w:qFormat/>
    <w:rsid w:val="0057304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30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30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57304E"/>
    <w:rPr>
      <w:rFonts w:asciiTheme="minorHAnsi" w:eastAsiaTheme="majorEastAsia" w:hAnsiTheme="minorHAnsi" w:cstheme="majorBidi"/>
      <w:color w:val="595959" w:themeColor="text1" w:themeTint="A6"/>
      <w:spacing w:val="15"/>
      <w:kern w:val="2"/>
      <w:sz w:val="28"/>
      <w:szCs w:val="28"/>
    </w:rPr>
  </w:style>
  <w:style w:type="paragraph" w:styleId="Quote">
    <w:name w:val="Quote"/>
    <w:basedOn w:val="Normal"/>
    <w:next w:val="Normal"/>
    <w:link w:val="QuoteChar"/>
    <w:uiPriority w:val="29"/>
    <w:qFormat/>
    <w:rsid w:val="0057304E"/>
    <w:pPr>
      <w:spacing w:before="160" w:after="160" w:line="259" w:lineRule="auto"/>
      <w:jc w:val="center"/>
    </w:pPr>
    <w:rPr>
      <w:rFonts w:ascii="Times New Roman" w:eastAsiaTheme="minorHAnsi" w:hAnsi="Times New Roman" w:cstheme="minorBidi"/>
      <w:i/>
      <w:iCs/>
      <w:color w:val="404040" w:themeColor="text1" w:themeTint="BF"/>
      <w:kern w:val="2"/>
      <w:sz w:val="28"/>
      <w:szCs w:val="22"/>
    </w:rPr>
  </w:style>
  <w:style w:type="character" w:customStyle="1" w:styleId="QuoteChar">
    <w:name w:val="Quote Char"/>
    <w:basedOn w:val="DefaultParagraphFont"/>
    <w:link w:val="Quote"/>
    <w:uiPriority w:val="29"/>
    <w:rsid w:val="0057304E"/>
    <w:rPr>
      <w:i/>
      <w:iCs/>
      <w:color w:val="404040" w:themeColor="text1" w:themeTint="BF"/>
      <w:kern w:val="2"/>
      <w:sz w:val="28"/>
      <w:szCs w:val="22"/>
    </w:rPr>
  </w:style>
  <w:style w:type="character" w:styleId="IntenseEmphasis">
    <w:name w:val="Intense Emphasis"/>
    <w:basedOn w:val="DefaultParagraphFont"/>
    <w:uiPriority w:val="21"/>
    <w:qFormat/>
    <w:rsid w:val="0057304E"/>
    <w:rPr>
      <w:i/>
      <w:iCs/>
      <w:color w:val="2E74B5" w:themeColor="accent1" w:themeShade="BF"/>
    </w:rPr>
  </w:style>
  <w:style w:type="paragraph" w:styleId="IntenseQuote">
    <w:name w:val="Intense Quote"/>
    <w:basedOn w:val="Normal"/>
    <w:next w:val="Normal"/>
    <w:link w:val="IntenseQuoteChar"/>
    <w:uiPriority w:val="30"/>
    <w:qFormat/>
    <w:rsid w:val="0057304E"/>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imes New Roman" w:eastAsiaTheme="minorHAnsi" w:hAnsi="Times New Roman" w:cstheme="minorBidi"/>
      <w:i/>
      <w:iCs/>
      <w:color w:val="2E74B5" w:themeColor="accent1" w:themeShade="BF"/>
      <w:kern w:val="2"/>
      <w:sz w:val="28"/>
      <w:szCs w:val="22"/>
    </w:rPr>
  </w:style>
  <w:style w:type="character" w:customStyle="1" w:styleId="IntenseQuoteChar">
    <w:name w:val="Intense Quote Char"/>
    <w:basedOn w:val="DefaultParagraphFont"/>
    <w:link w:val="IntenseQuote"/>
    <w:uiPriority w:val="30"/>
    <w:rsid w:val="0057304E"/>
    <w:rPr>
      <w:i/>
      <w:iCs/>
      <w:color w:val="2E74B5" w:themeColor="accent1" w:themeShade="BF"/>
      <w:kern w:val="2"/>
      <w:sz w:val="28"/>
      <w:szCs w:val="22"/>
    </w:rPr>
  </w:style>
  <w:style w:type="character" w:styleId="IntenseReference">
    <w:name w:val="Intense Reference"/>
    <w:basedOn w:val="DefaultParagraphFont"/>
    <w:uiPriority w:val="32"/>
    <w:qFormat/>
    <w:rsid w:val="0057304E"/>
    <w:rPr>
      <w:b/>
      <w:bCs/>
      <w:smallCaps/>
      <w:color w:val="2E74B5" w:themeColor="accent1" w:themeShade="BF"/>
      <w:spacing w:val="5"/>
    </w:rPr>
  </w:style>
  <w:style w:type="character" w:styleId="Hyperlink">
    <w:name w:val="Hyperlink"/>
    <w:basedOn w:val="DefaultParagraphFont"/>
    <w:uiPriority w:val="99"/>
    <w:semiHidden/>
    <w:unhideWhenUsed/>
    <w:rsid w:val="0057304E"/>
    <w:rPr>
      <w:color w:val="467886"/>
      <w:u w:val="single"/>
    </w:rPr>
  </w:style>
  <w:style w:type="character" w:styleId="FollowedHyperlink">
    <w:name w:val="FollowedHyperlink"/>
    <w:basedOn w:val="DefaultParagraphFont"/>
    <w:uiPriority w:val="99"/>
    <w:semiHidden/>
    <w:unhideWhenUsed/>
    <w:rsid w:val="0057304E"/>
    <w:rPr>
      <w:color w:val="96607D"/>
      <w:u w:val="single"/>
    </w:rPr>
  </w:style>
  <w:style w:type="paragraph" w:customStyle="1" w:styleId="msonormal0">
    <w:name w:val="msonormal"/>
    <w:basedOn w:val="Normal"/>
    <w:rsid w:val="0057304E"/>
    <w:pPr>
      <w:spacing w:before="100" w:beforeAutospacing="1" w:after="100" w:afterAutospacing="1"/>
    </w:pPr>
    <w:rPr>
      <w:rFonts w:ascii="Times New Roman" w:eastAsia="Times New Roman" w:hAnsi="Times New Roman" w:cs="Times New Roman"/>
      <w:sz w:val="24"/>
      <w:szCs w:val="24"/>
    </w:rPr>
  </w:style>
  <w:style w:type="paragraph" w:customStyle="1" w:styleId="xl65">
    <w:name w:val="xl65"/>
    <w:basedOn w:val="Normal"/>
    <w:rsid w:val="0057304E"/>
    <w:pPr>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66">
    <w:name w:val="xl66"/>
    <w:basedOn w:val="Normal"/>
    <w:rsid w:val="0057304E"/>
    <w:pPr>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67">
    <w:name w:val="xl67"/>
    <w:basedOn w:val="Normal"/>
    <w:rsid w:val="005730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68">
    <w:name w:val="xl68"/>
    <w:basedOn w:val="Normal"/>
    <w:rsid w:val="005730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69">
    <w:name w:val="xl69"/>
    <w:basedOn w:val="Normal"/>
    <w:rsid w:val="005730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70">
    <w:name w:val="xl70"/>
    <w:basedOn w:val="Normal"/>
    <w:rsid w:val="005730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71">
    <w:name w:val="xl71"/>
    <w:basedOn w:val="Normal"/>
    <w:rsid w:val="005730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72">
    <w:name w:val="xl72"/>
    <w:basedOn w:val="Normal"/>
    <w:rsid w:val="005730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73">
    <w:name w:val="xl73"/>
    <w:basedOn w:val="Normal"/>
    <w:rsid w:val="005730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74">
    <w:name w:val="xl74"/>
    <w:basedOn w:val="Normal"/>
    <w:rsid w:val="0057304E"/>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75">
    <w:name w:val="xl75"/>
    <w:basedOn w:val="Normal"/>
    <w:rsid w:val="000A4FE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0A4FE5"/>
    <w:pP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77">
    <w:name w:val="xl77"/>
    <w:basedOn w:val="Normal"/>
    <w:rsid w:val="000A4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78">
    <w:name w:val="xl78"/>
    <w:basedOn w:val="Normal"/>
    <w:rsid w:val="000A4F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79">
    <w:name w:val="xl79"/>
    <w:basedOn w:val="Normal"/>
    <w:rsid w:val="000A4FE5"/>
    <w:pPr>
      <w:pBdr>
        <w:top w:val="single" w:sz="4" w:space="0" w:color="auto"/>
        <w:lef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80">
    <w:name w:val="xl80"/>
    <w:basedOn w:val="Normal"/>
    <w:rsid w:val="000A4FE5"/>
    <w:pPr>
      <w:pBdr>
        <w:top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81">
    <w:name w:val="xl81"/>
    <w:basedOn w:val="Normal"/>
    <w:rsid w:val="000A4FE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82">
    <w:name w:val="xl82"/>
    <w:basedOn w:val="Normal"/>
    <w:rsid w:val="000A4FE5"/>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63">
    <w:name w:val="xl63"/>
    <w:basedOn w:val="Normal"/>
    <w:rsid w:val="003930D5"/>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Normal"/>
    <w:rsid w:val="00393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rPr>
  </w:style>
  <w:style w:type="paragraph" w:styleId="BodyText21">
    <w:name w:val="Body Text 2"/>
    <w:basedOn w:val="Normal"/>
    <w:link w:val="BodyText2Char"/>
    <w:uiPriority w:val="99"/>
    <w:unhideWhenUsed/>
    <w:rsid w:val="000250BC"/>
    <w:pPr>
      <w:spacing w:after="120" w:line="480" w:lineRule="auto"/>
    </w:pPr>
    <w:rPr>
      <w:rFonts w:ascii="Times New Roman" w:eastAsia="Times New Roman" w:hAnsi="Times New Roman" w:cstheme="minorBidi"/>
      <w:sz w:val="26"/>
      <w:szCs w:val="22"/>
    </w:rPr>
  </w:style>
  <w:style w:type="character" w:customStyle="1" w:styleId="BodyText2Char">
    <w:name w:val="Body Text 2 Char"/>
    <w:basedOn w:val="DefaultParagraphFont"/>
    <w:link w:val="BodyText21"/>
    <w:uiPriority w:val="99"/>
    <w:rsid w:val="000250BC"/>
    <w:rPr>
      <w:rFonts w:eastAsia="Times New Roman"/>
      <w:sz w:val="26"/>
      <w:szCs w:val="22"/>
    </w:rPr>
  </w:style>
  <w:style w:type="paragraph" w:styleId="BodyText3">
    <w:name w:val="Body Text 3"/>
    <w:basedOn w:val="Normal"/>
    <w:link w:val="BodyText3Char"/>
    <w:uiPriority w:val="99"/>
    <w:unhideWhenUsed/>
    <w:rsid w:val="000250BC"/>
    <w:pPr>
      <w:spacing w:after="120" w:line="276" w:lineRule="auto"/>
    </w:pPr>
    <w:rPr>
      <w:rFonts w:ascii="Times New Roman" w:eastAsia="Times New Roman" w:hAnsi="Times New Roman" w:cstheme="minorBidi"/>
      <w:sz w:val="16"/>
      <w:szCs w:val="16"/>
    </w:rPr>
  </w:style>
  <w:style w:type="character" w:customStyle="1" w:styleId="BodyText3Char">
    <w:name w:val="Body Text 3 Char"/>
    <w:basedOn w:val="DefaultParagraphFont"/>
    <w:link w:val="BodyText3"/>
    <w:uiPriority w:val="99"/>
    <w:rsid w:val="000250BC"/>
    <w:rPr>
      <w:rFonts w:eastAsia="Times New Roman"/>
      <w:sz w:val="16"/>
      <w:szCs w:val="16"/>
    </w:rPr>
  </w:style>
  <w:style w:type="paragraph" w:styleId="List">
    <w:name w:val="List"/>
    <w:basedOn w:val="Normal"/>
    <w:uiPriority w:val="99"/>
    <w:unhideWhenUsed/>
    <w:rsid w:val="000250BC"/>
    <w:pPr>
      <w:spacing w:after="200" w:line="276" w:lineRule="auto"/>
      <w:ind w:left="360" w:hanging="360"/>
      <w:contextualSpacing/>
    </w:pPr>
    <w:rPr>
      <w:rFonts w:ascii="Times New Roman" w:eastAsia="Times New Roman" w:hAnsi="Times New Roman" w:cstheme="minorBidi"/>
      <w:sz w:val="26"/>
      <w:szCs w:val="22"/>
    </w:rPr>
  </w:style>
  <w:style w:type="paragraph" w:styleId="List2">
    <w:name w:val="List 2"/>
    <w:basedOn w:val="Normal"/>
    <w:uiPriority w:val="99"/>
    <w:unhideWhenUsed/>
    <w:rsid w:val="000250BC"/>
    <w:pPr>
      <w:spacing w:after="200" w:line="276" w:lineRule="auto"/>
      <w:ind w:left="720" w:hanging="360"/>
      <w:contextualSpacing/>
    </w:pPr>
    <w:rPr>
      <w:rFonts w:ascii="Times New Roman" w:eastAsia="Times New Roman" w:hAnsi="Times New Roman" w:cstheme="minorBidi"/>
      <w:sz w:val="26"/>
      <w:szCs w:val="22"/>
    </w:rPr>
  </w:style>
  <w:style w:type="paragraph" w:styleId="List3">
    <w:name w:val="List 3"/>
    <w:basedOn w:val="Normal"/>
    <w:uiPriority w:val="99"/>
    <w:unhideWhenUsed/>
    <w:rsid w:val="000250BC"/>
    <w:pPr>
      <w:spacing w:after="200" w:line="276" w:lineRule="auto"/>
      <w:ind w:left="1080" w:hanging="360"/>
      <w:contextualSpacing/>
    </w:pPr>
    <w:rPr>
      <w:rFonts w:ascii="Times New Roman" w:eastAsia="Times New Roman" w:hAnsi="Times New Roman" w:cstheme="minorBidi"/>
      <w:sz w:val="26"/>
      <w:szCs w:val="22"/>
    </w:rPr>
  </w:style>
  <w:style w:type="paragraph" w:styleId="ListBullet">
    <w:name w:val="List Bullet"/>
    <w:basedOn w:val="Normal"/>
    <w:uiPriority w:val="99"/>
    <w:unhideWhenUsed/>
    <w:rsid w:val="000250BC"/>
    <w:pPr>
      <w:numPr>
        <w:numId w:val="6"/>
      </w:numPr>
      <w:tabs>
        <w:tab w:val="clear" w:pos="360"/>
      </w:tabs>
      <w:spacing w:after="200" w:line="276" w:lineRule="auto"/>
      <w:ind w:left="0" w:firstLine="0"/>
      <w:contextualSpacing/>
    </w:pPr>
    <w:rPr>
      <w:rFonts w:ascii="Times New Roman" w:eastAsia="Times New Roman" w:hAnsi="Times New Roman" w:cstheme="minorBidi"/>
      <w:sz w:val="26"/>
      <w:szCs w:val="22"/>
    </w:rPr>
  </w:style>
  <w:style w:type="paragraph" w:styleId="ListBullet2">
    <w:name w:val="List Bullet 2"/>
    <w:basedOn w:val="Normal"/>
    <w:uiPriority w:val="99"/>
    <w:unhideWhenUsed/>
    <w:rsid w:val="000250BC"/>
    <w:pPr>
      <w:numPr>
        <w:numId w:val="7"/>
      </w:numPr>
      <w:tabs>
        <w:tab w:val="clear" w:pos="720"/>
      </w:tabs>
      <w:spacing w:after="200" w:line="276" w:lineRule="auto"/>
      <w:ind w:left="0" w:firstLine="0"/>
      <w:contextualSpacing/>
    </w:pPr>
    <w:rPr>
      <w:rFonts w:ascii="Times New Roman" w:eastAsia="Times New Roman" w:hAnsi="Times New Roman" w:cstheme="minorBidi"/>
      <w:sz w:val="26"/>
      <w:szCs w:val="22"/>
    </w:rPr>
  </w:style>
  <w:style w:type="paragraph" w:styleId="ListBullet3">
    <w:name w:val="List Bullet 3"/>
    <w:basedOn w:val="Normal"/>
    <w:uiPriority w:val="99"/>
    <w:unhideWhenUsed/>
    <w:rsid w:val="000250BC"/>
    <w:pPr>
      <w:numPr>
        <w:numId w:val="8"/>
      </w:numPr>
      <w:tabs>
        <w:tab w:val="clear" w:pos="1080"/>
      </w:tabs>
      <w:spacing w:after="200" w:line="276" w:lineRule="auto"/>
      <w:ind w:left="0" w:firstLine="0"/>
      <w:contextualSpacing/>
    </w:pPr>
    <w:rPr>
      <w:rFonts w:ascii="Times New Roman" w:eastAsia="Times New Roman" w:hAnsi="Times New Roman" w:cstheme="minorBidi"/>
      <w:sz w:val="26"/>
      <w:szCs w:val="22"/>
    </w:rPr>
  </w:style>
  <w:style w:type="paragraph" w:styleId="ListNumber">
    <w:name w:val="List Number"/>
    <w:basedOn w:val="Normal"/>
    <w:uiPriority w:val="99"/>
    <w:unhideWhenUsed/>
    <w:rsid w:val="000250BC"/>
    <w:pPr>
      <w:numPr>
        <w:numId w:val="10"/>
      </w:numPr>
      <w:tabs>
        <w:tab w:val="clear" w:pos="360"/>
      </w:tabs>
      <w:spacing w:after="200" w:line="276" w:lineRule="auto"/>
      <w:ind w:left="0" w:firstLine="0"/>
      <w:contextualSpacing/>
    </w:pPr>
    <w:rPr>
      <w:rFonts w:ascii="Times New Roman" w:eastAsia="Times New Roman" w:hAnsi="Times New Roman" w:cstheme="minorBidi"/>
      <w:sz w:val="26"/>
      <w:szCs w:val="22"/>
    </w:rPr>
  </w:style>
  <w:style w:type="paragraph" w:styleId="ListNumber2">
    <w:name w:val="List Number 2"/>
    <w:basedOn w:val="Normal"/>
    <w:uiPriority w:val="99"/>
    <w:unhideWhenUsed/>
    <w:rsid w:val="000250BC"/>
    <w:pPr>
      <w:numPr>
        <w:numId w:val="11"/>
      </w:numPr>
      <w:tabs>
        <w:tab w:val="clear" w:pos="720"/>
      </w:tabs>
      <w:spacing w:after="200" w:line="276" w:lineRule="auto"/>
      <w:ind w:left="0" w:firstLine="0"/>
      <w:contextualSpacing/>
    </w:pPr>
    <w:rPr>
      <w:rFonts w:ascii="Times New Roman" w:eastAsia="Times New Roman" w:hAnsi="Times New Roman" w:cstheme="minorBidi"/>
      <w:sz w:val="26"/>
      <w:szCs w:val="22"/>
    </w:rPr>
  </w:style>
  <w:style w:type="paragraph" w:styleId="ListNumber3">
    <w:name w:val="List Number 3"/>
    <w:basedOn w:val="Normal"/>
    <w:uiPriority w:val="99"/>
    <w:unhideWhenUsed/>
    <w:rsid w:val="000250BC"/>
    <w:pPr>
      <w:numPr>
        <w:numId w:val="12"/>
      </w:numPr>
      <w:tabs>
        <w:tab w:val="clear" w:pos="1080"/>
      </w:tabs>
      <w:spacing w:after="200" w:line="276" w:lineRule="auto"/>
      <w:ind w:left="0" w:firstLine="0"/>
      <w:contextualSpacing/>
    </w:pPr>
    <w:rPr>
      <w:rFonts w:ascii="Times New Roman" w:eastAsia="Times New Roman" w:hAnsi="Times New Roman" w:cstheme="minorBidi"/>
      <w:sz w:val="26"/>
      <w:szCs w:val="22"/>
    </w:rPr>
  </w:style>
  <w:style w:type="paragraph" w:styleId="ListContinue">
    <w:name w:val="List Continue"/>
    <w:basedOn w:val="Normal"/>
    <w:uiPriority w:val="99"/>
    <w:unhideWhenUsed/>
    <w:rsid w:val="000250BC"/>
    <w:pPr>
      <w:spacing w:after="120" w:line="276" w:lineRule="auto"/>
      <w:ind w:left="360"/>
      <w:contextualSpacing/>
    </w:pPr>
    <w:rPr>
      <w:rFonts w:ascii="Times New Roman" w:eastAsia="Times New Roman" w:hAnsi="Times New Roman" w:cstheme="minorBidi"/>
      <w:sz w:val="26"/>
      <w:szCs w:val="22"/>
    </w:rPr>
  </w:style>
  <w:style w:type="paragraph" w:styleId="ListContinue2">
    <w:name w:val="List Continue 2"/>
    <w:basedOn w:val="Normal"/>
    <w:uiPriority w:val="99"/>
    <w:unhideWhenUsed/>
    <w:rsid w:val="000250BC"/>
    <w:pPr>
      <w:spacing w:after="120" w:line="276" w:lineRule="auto"/>
      <w:ind w:left="720"/>
      <w:contextualSpacing/>
    </w:pPr>
    <w:rPr>
      <w:rFonts w:ascii="Times New Roman" w:eastAsia="Times New Roman" w:hAnsi="Times New Roman" w:cstheme="minorBidi"/>
      <w:sz w:val="26"/>
      <w:szCs w:val="22"/>
    </w:rPr>
  </w:style>
  <w:style w:type="paragraph" w:styleId="ListContinue3">
    <w:name w:val="List Continue 3"/>
    <w:basedOn w:val="Normal"/>
    <w:uiPriority w:val="99"/>
    <w:unhideWhenUsed/>
    <w:rsid w:val="000250BC"/>
    <w:pPr>
      <w:spacing w:after="120" w:line="276" w:lineRule="auto"/>
      <w:ind w:left="1080"/>
      <w:contextualSpacing/>
    </w:pPr>
    <w:rPr>
      <w:rFonts w:ascii="Times New Roman" w:eastAsia="Times New Roman" w:hAnsi="Times New Roman" w:cstheme="minorBidi"/>
      <w:sz w:val="26"/>
      <w:szCs w:val="22"/>
    </w:rPr>
  </w:style>
  <w:style w:type="paragraph" w:styleId="MacroText">
    <w:name w:val="macro"/>
    <w:link w:val="MacroTextChar"/>
    <w:uiPriority w:val="99"/>
    <w:unhideWhenUsed/>
    <w:rsid w:val="000250BC"/>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rPr>
  </w:style>
  <w:style w:type="character" w:customStyle="1" w:styleId="MacroTextChar">
    <w:name w:val="Macro Text Char"/>
    <w:basedOn w:val="DefaultParagraphFont"/>
    <w:link w:val="MacroText"/>
    <w:uiPriority w:val="99"/>
    <w:rsid w:val="000250BC"/>
    <w:rPr>
      <w:rFonts w:ascii="Courier" w:eastAsiaTheme="minorEastAsia" w:hAnsi="Courier"/>
    </w:rPr>
  </w:style>
  <w:style w:type="paragraph" w:styleId="Caption">
    <w:name w:val="caption"/>
    <w:basedOn w:val="Normal"/>
    <w:next w:val="Normal"/>
    <w:uiPriority w:val="35"/>
    <w:semiHidden/>
    <w:unhideWhenUsed/>
    <w:qFormat/>
    <w:rsid w:val="000250BC"/>
    <w:pPr>
      <w:spacing w:after="200"/>
    </w:pPr>
    <w:rPr>
      <w:rFonts w:ascii="Times New Roman" w:eastAsia="Times New Roman" w:hAnsi="Times New Roman" w:cstheme="minorBidi"/>
      <w:b/>
      <w:bCs/>
      <w:color w:val="5B9BD5" w:themeColor="accent1"/>
      <w:sz w:val="18"/>
      <w:szCs w:val="18"/>
    </w:rPr>
  </w:style>
  <w:style w:type="character" w:styleId="Strong">
    <w:name w:val="Strong"/>
    <w:basedOn w:val="DefaultParagraphFont"/>
    <w:uiPriority w:val="22"/>
    <w:qFormat/>
    <w:rsid w:val="000250BC"/>
    <w:rPr>
      <w:b/>
      <w:bCs/>
    </w:rPr>
  </w:style>
  <w:style w:type="character" w:styleId="Emphasis">
    <w:name w:val="Emphasis"/>
    <w:basedOn w:val="DefaultParagraphFont"/>
    <w:uiPriority w:val="20"/>
    <w:qFormat/>
    <w:rsid w:val="000250BC"/>
    <w:rPr>
      <w:i/>
      <w:iCs/>
    </w:rPr>
  </w:style>
  <w:style w:type="character" w:styleId="SubtleEmphasis">
    <w:name w:val="Subtle Emphasis"/>
    <w:basedOn w:val="DefaultParagraphFont"/>
    <w:uiPriority w:val="19"/>
    <w:qFormat/>
    <w:rsid w:val="000250BC"/>
    <w:rPr>
      <w:i/>
      <w:iCs/>
      <w:color w:val="808080" w:themeColor="text1" w:themeTint="7F"/>
    </w:rPr>
  </w:style>
  <w:style w:type="character" w:styleId="SubtleReference">
    <w:name w:val="Subtle Reference"/>
    <w:basedOn w:val="DefaultParagraphFont"/>
    <w:uiPriority w:val="31"/>
    <w:qFormat/>
    <w:rsid w:val="000250BC"/>
    <w:rPr>
      <w:smallCaps/>
      <w:color w:val="ED7D31" w:themeColor="accent2"/>
      <w:u w:val="single"/>
    </w:rPr>
  </w:style>
  <w:style w:type="character" w:styleId="BookTitle">
    <w:name w:val="Book Title"/>
    <w:basedOn w:val="DefaultParagraphFont"/>
    <w:uiPriority w:val="33"/>
    <w:qFormat/>
    <w:rsid w:val="000250BC"/>
    <w:rPr>
      <w:b/>
      <w:bCs/>
      <w:smallCaps/>
      <w:spacing w:val="5"/>
    </w:rPr>
  </w:style>
  <w:style w:type="paragraph" w:styleId="TOCHeading">
    <w:name w:val="TOC Heading"/>
    <w:basedOn w:val="Heading1"/>
    <w:next w:val="Normal"/>
    <w:uiPriority w:val="39"/>
    <w:semiHidden/>
    <w:unhideWhenUsed/>
    <w:qFormat/>
    <w:rsid w:val="000250BC"/>
    <w:pPr>
      <w:spacing w:before="480" w:after="0" w:line="276" w:lineRule="auto"/>
      <w:outlineLvl w:val="9"/>
    </w:pPr>
    <w:rPr>
      <w:b/>
      <w:bCs/>
      <w:kern w:val="0"/>
      <w:sz w:val="28"/>
      <w:szCs w:val="28"/>
    </w:rPr>
  </w:style>
  <w:style w:type="table" w:styleId="TableGrid">
    <w:name w:val="Table Grid"/>
    <w:basedOn w:val="TableNormal"/>
    <w:uiPriority w:val="59"/>
    <w:rsid w:val="000250BC"/>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0250BC"/>
    <w:rPr>
      <w:rFonts w:asciiTheme="minorHAnsi" w:eastAsiaTheme="minorEastAsia" w:hAnsiTheme="minorHAns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250BC"/>
    <w:rPr>
      <w:rFonts w:asciiTheme="minorHAnsi" w:eastAsiaTheme="minorEastAsia" w:hAnsiTheme="minorHAnsi"/>
      <w:color w:val="2E74B5" w:themeColor="accent1" w:themeShade="BF"/>
      <w:sz w:val="22"/>
      <w:szCs w:val="22"/>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0250BC"/>
    <w:rPr>
      <w:rFonts w:asciiTheme="minorHAnsi" w:eastAsiaTheme="minorEastAsia" w:hAnsiTheme="minorHAns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0250BC"/>
    <w:rPr>
      <w:rFonts w:asciiTheme="minorHAnsi" w:eastAsiaTheme="minorEastAsia" w:hAnsiTheme="minorHAns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0250BC"/>
    <w:rPr>
      <w:rFonts w:asciiTheme="minorHAnsi" w:eastAsiaTheme="minorEastAsia" w:hAnsiTheme="minorHAns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0250BC"/>
    <w:rPr>
      <w:rFonts w:asciiTheme="minorHAnsi" w:eastAsiaTheme="minorEastAsia" w:hAnsiTheme="minorHAnsi"/>
      <w:color w:val="2F5496" w:themeColor="accent5" w:themeShade="BF"/>
      <w:sz w:val="22"/>
      <w:szCs w:val="22"/>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0250BC"/>
    <w:rPr>
      <w:rFonts w:asciiTheme="minorHAnsi" w:eastAsiaTheme="minorEastAsia" w:hAnsiTheme="minorHAns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0250BC"/>
    <w:rPr>
      <w:rFonts w:asciiTheme="minorHAnsi" w:eastAsiaTheme="minorEastAsia" w:hAnsiTheme="minorHAns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250BC"/>
    <w:rPr>
      <w:rFonts w:asciiTheme="minorHAnsi" w:eastAsiaTheme="minorEastAsia" w:hAnsiTheme="minorHAnsi"/>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0250BC"/>
    <w:rPr>
      <w:rFonts w:asciiTheme="minorHAnsi" w:eastAsiaTheme="minorEastAsia" w:hAnsiTheme="minorHAns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0250BC"/>
    <w:rPr>
      <w:rFonts w:asciiTheme="minorHAnsi" w:eastAsiaTheme="minorEastAsia" w:hAnsiTheme="minorHAns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0250BC"/>
    <w:rPr>
      <w:rFonts w:asciiTheme="minorHAnsi" w:eastAsiaTheme="minorEastAsia" w:hAnsiTheme="minorHAns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0250BC"/>
    <w:rPr>
      <w:rFonts w:asciiTheme="minorHAnsi" w:eastAsiaTheme="minorEastAsia" w:hAnsiTheme="minorHAnsi"/>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0250BC"/>
    <w:rPr>
      <w:rFonts w:asciiTheme="minorHAnsi" w:eastAsiaTheme="minorEastAsia" w:hAnsiTheme="minorHAns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0250BC"/>
    <w:rPr>
      <w:rFonts w:asciiTheme="minorHAnsi" w:eastAsiaTheme="minorEastAsia" w:hAnsiTheme="minorHAns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250BC"/>
    <w:rPr>
      <w:rFonts w:asciiTheme="minorHAnsi" w:eastAsiaTheme="minorEastAsia" w:hAnsiTheme="minorHAnsi"/>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0250BC"/>
    <w:rPr>
      <w:rFonts w:asciiTheme="minorHAnsi" w:eastAsiaTheme="minorEastAsia" w:hAnsiTheme="minorHAns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0250BC"/>
    <w:rPr>
      <w:rFonts w:asciiTheme="minorHAnsi" w:eastAsiaTheme="minorEastAsia" w:hAnsiTheme="minorHAns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0250BC"/>
    <w:rPr>
      <w:rFonts w:asciiTheme="minorHAnsi" w:eastAsiaTheme="minorEastAsia" w:hAnsiTheme="minorHAns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0250BC"/>
    <w:rPr>
      <w:rFonts w:asciiTheme="minorHAnsi" w:eastAsiaTheme="minorEastAsia" w:hAnsiTheme="minorHAnsi"/>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0250BC"/>
    <w:rPr>
      <w:rFonts w:asciiTheme="minorHAnsi" w:eastAsiaTheme="minorEastAsia" w:hAnsiTheme="minorHAns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0250BC"/>
    <w:rPr>
      <w:rFonts w:asciiTheme="minorHAnsi" w:eastAsiaTheme="minorEastAsia" w:hAnsiTheme="minorHAns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250BC"/>
    <w:rPr>
      <w:rFonts w:asciiTheme="minorHAnsi" w:eastAsiaTheme="minorEastAsia" w:hAnsiTheme="minorHAnsi"/>
      <w:sz w:val="22"/>
      <w:szCs w:val="22"/>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250BC"/>
    <w:rPr>
      <w:rFonts w:asciiTheme="minorHAnsi" w:eastAsiaTheme="minorEastAsia" w:hAnsiTheme="minorHAns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250BC"/>
    <w:rPr>
      <w:rFonts w:asciiTheme="minorHAnsi" w:eastAsiaTheme="minorEastAsia" w:hAnsiTheme="minorHAns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250BC"/>
    <w:rPr>
      <w:rFonts w:asciiTheme="minorHAnsi" w:eastAsiaTheme="minorEastAsia" w:hAnsiTheme="minorHAns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250BC"/>
    <w:rPr>
      <w:rFonts w:asciiTheme="minorHAnsi" w:eastAsiaTheme="minorEastAsia" w:hAnsiTheme="minorHAnsi"/>
      <w:sz w:val="22"/>
      <w:szCs w:val="22"/>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250BC"/>
    <w:rPr>
      <w:rFonts w:asciiTheme="minorHAnsi" w:eastAsiaTheme="minorEastAsia" w:hAnsiTheme="minorHAns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250BC"/>
    <w:rPr>
      <w:rFonts w:asciiTheme="minorHAnsi" w:eastAsiaTheme="minorEastAsia" w:hAnsiTheme="minorHAns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250BC"/>
    <w:rPr>
      <w:rFonts w:asciiTheme="minorHAnsi" w:eastAsiaTheme="minorEastAsia" w:hAnsiTheme="minorHAns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250BC"/>
    <w:rPr>
      <w:rFonts w:asciiTheme="minorHAnsi" w:eastAsiaTheme="minorEastAsia" w:hAnsiTheme="minorHAns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250BC"/>
    <w:rPr>
      <w:rFonts w:asciiTheme="minorHAnsi" w:eastAsiaTheme="minorEastAsia" w:hAnsiTheme="minorHAns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250BC"/>
    <w:rPr>
      <w:rFonts w:asciiTheme="minorHAnsi" w:eastAsiaTheme="minorEastAsia" w:hAnsiTheme="minorHAns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250BC"/>
    <w:rPr>
      <w:rFonts w:asciiTheme="minorHAnsi" w:eastAsiaTheme="minorEastAsia" w:hAnsiTheme="minorHAns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250BC"/>
    <w:rPr>
      <w:rFonts w:asciiTheme="minorHAnsi" w:eastAsiaTheme="minorEastAsia" w:hAnsiTheme="minorHAns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250BC"/>
    <w:rPr>
      <w:rFonts w:asciiTheme="minorHAnsi" w:eastAsiaTheme="minorEastAsia" w:hAnsiTheme="minorHAns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250BC"/>
    <w:rPr>
      <w:rFonts w:asciiTheme="minorHAnsi" w:eastAsiaTheme="minorEastAsia" w:hAnsiTheme="minorHAnsi"/>
      <w:color w:val="000000" w:themeColor="text1"/>
      <w:sz w:val="22"/>
      <w:szCs w:val="22"/>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0250BC"/>
    <w:rPr>
      <w:rFonts w:asciiTheme="minorHAnsi" w:eastAsiaTheme="minorEastAsia" w:hAnsiTheme="minorHAns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0250BC"/>
    <w:rPr>
      <w:rFonts w:asciiTheme="minorHAnsi" w:eastAsiaTheme="minorEastAsia" w:hAnsiTheme="minorHAns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0250BC"/>
    <w:rPr>
      <w:rFonts w:asciiTheme="minorHAnsi" w:eastAsiaTheme="minorEastAsia" w:hAnsiTheme="minorHAns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0250BC"/>
    <w:rPr>
      <w:rFonts w:asciiTheme="minorHAnsi" w:eastAsiaTheme="minorEastAsia" w:hAnsiTheme="minorHAnsi"/>
      <w:color w:val="000000" w:themeColor="text1"/>
      <w:sz w:val="22"/>
      <w:szCs w:val="22"/>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0250BC"/>
    <w:rPr>
      <w:rFonts w:asciiTheme="minorHAnsi" w:eastAsiaTheme="minorEastAsia" w:hAnsiTheme="minorHAns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250BC"/>
    <w:rPr>
      <w:rFonts w:asciiTheme="minorHAnsi" w:eastAsiaTheme="minorEastAsia" w:hAnsiTheme="minorHAns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250BC"/>
    <w:rPr>
      <w:rFonts w:asciiTheme="minorHAnsi" w:eastAsiaTheme="minorEastAsia" w:hAnsiTheme="minorHAnsi"/>
      <w:sz w:val="22"/>
      <w:szCs w:val="22"/>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0250BC"/>
    <w:rPr>
      <w:rFonts w:asciiTheme="minorHAnsi" w:eastAsiaTheme="minorEastAsia" w:hAnsiTheme="minorHAns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0250BC"/>
    <w:rPr>
      <w:rFonts w:asciiTheme="minorHAnsi" w:eastAsiaTheme="minorEastAsia" w:hAnsiTheme="minorHAns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0250BC"/>
    <w:rPr>
      <w:rFonts w:asciiTheme="minorHAnsi" w:eastAsiaTheme="minorEastAsia" w:hAnsiTheme="minorHAns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0250BC"/>
    <w:rPr>
      <w:rFonts w:asciiTheme="minorHAnsi" w:eastAsiaTheme="minorEastAsia" w:hAnsiTheme="minorHAnsi"/>
      <w:sz w:val="22"/>
      <w:szCs w:val="22"/>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0250BC"/>
    <w:rPr>
      <w:rFonts w:asciiTheme="minorHAnsi" w:eastAsiaTheme="minorEastAsia" w:hAnsiTheme="minorHAns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250BC"/>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250BC"/>
    <w:rPr>
      <w:rFonts w:asciiTheme="minorHAnsi" w:eastAsiaTheme="minorEastAsia" w:hAnsiTheme="minorHAns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250BC"/>
    <w:rPr>
      <w:rFonts w:asciiTheme="minorHAnsi" w:eastAsiaTheme="minorEastAsia" w:hAnsiTheme="minorHAns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0250BC"/>
    <w:rPr>
      <w:rFonts w:asciiTheme="minorHAnsi" w:eastAsiaTheme="minorEastAsia" w:hAnsiTheme="minorHAns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0250BC"/>
    <w:rPr>
      <w:rFonts w:asciiTheme="minorHAnsi" w:eastAsiaTheme="minorEastAsia" w:hAnsiTheme="minorHAns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0250BC"/>
    <w:rPr>
      <w:rFonts w:asciiTheme="minorHAnsi" w:eastAsiaTheme="minorEastAsia" w:hAnsiTheme="minorHAns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0250BC"/>
    <w:rPr>
      <w:rFonts w:asciiTheme="minorHAnsi" w:eastAsiaTheme="minorEastAsia" w:hAnsiTheme="minorHAns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0250BC"/>
    <w:rPr>
      <w:rFonts w:asciiTheme="minorHAnsi" w:eastAsiaTheme="minorEastAsia" w:hAnsiTheme="minorHAns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0250BC"/>
    <w:rPr>
      <w:rFonts w:asciiTheme="minorHAnsi" w:eastAsiaTheme="minorEastAsia" w:hAnsiTheme="minorHAns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250BC"/>
    <w:rPr>
      <w:rFonts w:asciiTheme="minorHAnsi" w:eastAsiaTheme="minorEastAsia" w:hAnsiTheme="minorHAnsi"/>
      <w:color w:val="FFFFFF" w:themeColor="background1"/>
      <w:sz w:val="22"/>
      <w:szCs w:val="22"/>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0250BC"/>
    <w:rPr>
      <w:rFonts w:asciiTheme="minorHAnsi" w:eastAsiaTheme="minorEastAsia" w:hAnsiTheme="minorHAns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0250BC"/>
    <w:rPr>
      <w:rFonts w:asciiTheme="minorHAnsi" w:eastAsiaTheme="minorEastAsia" w:hAnsiTheme="minorHAns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0250BC"/>
    <w:rPr>
      <w:rFonts w:asciiTheme="minorHAnsi" w:eastAsiaTheme="minorEastAsia" w:hAnsiTheme="minorHAns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0250BC"/>
    <w:rPr>
      <w:rFonts w:asciiTheme="minorHAnsi" w:eastAsiaTheme="minorEastAsia" w:hAnsiTheme="minorHAnsi"/>
      <w:color w:val="FFFFFF" w:themeColor="background1"/>
      <w:sz w:val="22"/>
      <w:szCs w:val="22"/>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0250BC"/>
    <w:rPr>
      <w:rFonts w:asciiTheme="minorHAnsi" w:eastAsiaTheme="minorEastAsia" w:hAnsiTheme="minorHAns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0250BC"/>
    <w:rPr>
      <w:rFonts w:asciiTheme="minorHAnsi" w:eastAsiaTheme="minorEastAsia" w:hAnsiTheme="minorHAns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250BC"/>
    <w:rPr>
      <w:rFonts w:asciiTheme="minorHAnsi" w:eastAsiaTheme="minorEastAsia" w:hAnsiTheme="minorHAnsi"/>
      <w:color w:val="000000" w:themeColor="text1"/>
      <w:sz w:val="22"/>
      <w:szCs w:val="22"/>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250BC"/>
    <w:rPr>
      <w:rFonts w:asciiTheme="minorHAnsi" w:eastAsiaTheme="minorEastAsia" w:hAnsiTheme="minorHAns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250BC"/>
    <w:rPr>
      <w:rFonts w:asciiTheme="minorHAnsi" w:eastAsiaTheme="minorEastAsia" w:hAnsiTheme="minorHAns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0250BC"/>
    <w:rPr>
      <w:rFonts w:asciiTheme="minorHAnsi" w:eastAsiaTheme="minorEastAsia" w:hAnsiTheme="minorHAns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250BC"/>
    <w:rPr>
      <w:rFonts w:asciiTheme="minorHAnsi" w:eastAsiaTheme="minorEastAsia" w:hAnsiTheme="minorHAnsi"/>
      <w:color w:val="000000" w:themeColor="text1"/>
      <w:sz w:val="22"/>
      <w:szCs w:val="22"/>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250BC"/>
    <w:rPr>
      <w:rFonts w:asciiTheme="minorHAnsi" w:eastAsiaTheme="minorEastAsia" w:hAnsiTheme="minorHAnsi"/>
      <w:color w:val="000000" w:themeColor="text1"/>
      <w:sz w:val="22"/>
      <w:szCs w:val="22"/>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250BC"/>
    <w:rPr>
      <w:rFonts w:asciiTheme="minorHAnsi" w:eastAsiaTheme="minorEastAsia" w:hAnsiTheme="minorHAns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250BC"/>
    <w:rPr>
      <w:rFonts w:asciiTheme="minorHAnsi" w:eastAsiaTheme="minorEastAsia" w:hAnsiTheme="minorHAnsi"/>
      <w:color w:val="000000" w:themeColor="text1"/>
      <w:sz w:val="22"/>
      <w:szCs w:val="22"/>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0250BC"/>
    <w:rPr>
      <w:rFonts w:asciiTheme="minorHAnsi" w:eastAsiaTheme="minorEastAsia" w:hAnsiTheme="minorHAns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0250BC"/>
    <w:rPr>
      <w:rFonts w:asciiTheme="minorHAnsi" w:eastAsiaTheme="minorEastAsia" w:hAnsiTheme="minorHAns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0250BC"/>
    <w:rPr>
      <w:rFonts w:asciiTheme="minorHAnsi" w:eastAsiaTheme="minorEastAsia" w:hAnsiTheme="minorHAns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0250BC"/>
    <w:rPr>
      <w:rFonts w:asciiTheme="minorHAnsi" w:eastAsiaTheme="minorEastAsia" w:hAnsiTheme="minorHAnsi"/>
      <w:color w:val="000000" w:themeColor="text1"/>
      <w:sz w:val="22"/>
      <w:szCs w:val="22"/>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0250BC"/>
    <w:rPr>
      <w:rFonts w:asciiTheme="minorHAnsi" w:eastAsiaTheme="minorEastAsia" w:hAnsiTheme="minorHAns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0250BC"/>
    <w:rPr>
      <w:rFonts w:asciiTheme="minorHAnsi" w:eastAsiaTheme="minorEastAsia" w:hAnsiTheme="minorHAns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250BC"/>
    <w:rPr>
      <w:rFonts w:asciiTheme="minorHAnsi" w:eastAsiaTheme="minorEastAsia" w:hAnsiTheme="minorHAns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0250BC"/>
    <w:rPr>
      <w:rFonts w:asciiTheme="minorHAnsi" w:eastAsiaTheme="minorEastAsia" w:hAnsiTheme="minorHAns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0250BC"/>
    <w:rPr>
      <w:rFonts w:asciiTheme="minorHAnsi" w:eastAsiaTheme="minorEastAsia" w:hAnsiTheme="minorHAns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0250BC"/>
    <w:rPr>
      <w:rFonts w:asciiTheme="minorHAnsi" w:eastAsiaTheme="minorEastAsia" w:hAnsiTheme="minorHAns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0250BC"/>
    <w:rPr>
      <w:rFonts w:asciiTheme="minorHAnsi" w:eastAsiaTheme="minorEastAsia" w:hAnsiTheme="minorHAns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0250BC"/>
    <w:rPr>
      <w:rFonts w:asciiTheme="minorHAnsi" w:eastAsiaTheme="minorEastAsia" w:hAnsiTheme="minorHAns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003241">
      <w:bodyDiv w:val="1"/>
      <w:marLeft w:val="0"/>
      <w:marRight w:val="0"/>
      <w:marTop w:val="0"/>
      <w:marBottom w:val="0"/>
      <w:divBdr>
        <w:top w:val="none" w:sz="0" w:space="0" w:color="auto"/>
        <w:left w:val="none" w:sz="0" w:space="0" w:color="auto"/>
        <w:bottom w:val="none" w:sz="0" w:space="0" w:color="auto"/>
        <w:right w:val="none" w:sz="0" w:space="0" w:color="auto"/>
      </w:divBdr>
    </w:div>
    <w:div w:id="737441154">
      <w:bodyDiv w:val="1"/>
      <w:marLeft w:val="0"/>
      <w:marRight w:val="0"/>
      <w:marTop w:val="0"/>
      <w:marBottom w:val="0"/>
      <w:divBdr>
        <w:top w:val="none" w:sz="0" w:space="0" w:color="auto"/>
        <w:left w:val="none" w:sz="0" w:space="0" w:color="auto"/>
        <w:bottom w:val="none" w:sz="0" w:space="0" w:color="auto"/>
        <w:right w:val="none" w:sz="0" w:space="0" w:color="auto"/>
      </w:divBdr>
    </w:div>
    <w:div w:id="1258244832">
      <w:bodyDiv w:val="1"/>
      <w:marLeft w:val="0"/>
      <w:marRight w:val="0"/>
      <w:marTop w:val="0"/>
      <w:marBottom w:val="0"/>
      <w:divBdr>
        <w:top w:val="none" w:sz="0" w:space="0" w:color="auto"/>
        <w:left w:val="none" w:sz="0" w:space="0" w:color="auto"/>
        <w:bottom w:val="none" w:sz="0" w:space="0" w:color="auto"/>
        <w:right w:val="none" w:sz="0" w:space="0" w:color="auto"/>
      </w:divBdr>
    </w:div>
    <w:div w:id="1931770607">
      <w:bodyDiv w:val="1"/>
      <w:marLeft w:val="0"/>
      <w:marRight w:val="0"/>
      <w:marTop w:val="0"/>
      <w:marBottom w:val="0"/>
      <w:divBdr>
        <w:top w:val="none" w:sz="0" w:space="0" w:color="auto"/>
        <w:left w:val="none" w:sz="0" w:space="0" w:color="auto"/>
        <w:bottom w:val="none" w:sz="0" w:space="0" w:color="auto"/>
        <w:right w:val="none" w:sz="0" w:space="0" w:color="auto"/>
      </w:divBdr>
    </w:div>
    <w:div w:id="20215405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0021E9-2B8D-4F31-BFB6-497C14B8D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8</Pages>
  <Words>1628</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HTGLONG</dc:creator>
  <cp:lastModifiedBy>DELL1</cp:lastModifiedBy>
  <cp:revision>32</cp:revision>
  <cp:lastPrinted>2026-05-11T06:49:00Z</cp:lastPrinted>
  <dcterms:created xsi:type="dcterms:W3CDTF">2026-05-13T09:22:00Z</dcterms:created>
  <dcterms:modified xsi:type="dcterms:W3CDTF">2026-06-03T23:26:00Z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81E955B1C1F64C5ABB76CB4173A92612_13</vt:lpwstr>
  </property>
</Properties>
</file>